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E04EE1" w:rsidR="003A0F98" w:rsidP="00384791" w:rsidRDefault="000A6227" w14:paraId="76591CB7" w14:textId="00198BFA">
      <w:pPr>
        <w:pStyle w:val="BasistekstSURF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7007D308" wp14:editId="1E97D5F3">
            <wp:simplePos x="0" y="0"/>
            <wp:positionH relativeFrom="column">
              <wp:posOffset>92710</wp:posOffset>
            </wp:positionH>
            <wp:positionV relativeFrom="paragraph">
              <wp:posOffset>378037</wp:posOffset>
            </wp:positionV>
            <wp:extent cx="5398810" cy="5400000"/>
            <wp:effectExtent l="0" t="0" r="0" b="0"/>
            <wp:wrapNone/>
            <wp:docPr id="193925048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250484" name="Picture 1939250484"/>
                    <pic:cNvPicPr/>
                  </pic:nvPicPr>
                  <pic:blipFill rotWithShape="1">
                    <a:blip r:embed="rId12"/>
                    <a:srcRect t="-10" b="-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810" cy="54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6F2D141" w:rsidRDefault="06F2D141" w14:paraId="36125B8B" w14:textId="3BEE0102"/>
    <w:p w:rsidR="06F2D141" w:rsidRDefault="06F2D141" w14:paraId="2C41A625" w14:textId="28707CE5"/>
    <w:p w:rsidR="06F2D141" w:rsidRDefault="06F2D141" w14:paraId="1C4C6DCA" w14:textId="3CF5EDCE"/>
    <w:p w:rsidR="06F2D141" w:rsidRDefault="06F2D141" w14:paraId="4D213977" w14:textId="4B5274F4"/>
    <w:p w:rsidR="06F2D141" w:rsidRDefault="06F2D141" w14:paraId="1EF7D251" w14:textId="2473D835"/>
    <w:p w:rsidR="06F2D141" w:rsidRDefault="06F2D141" w14:paraId="5B401DB0" w14:textId="0B2634DF"/>
    <w:p w:rsidR="06F2D141" w:rsidRDefault="06F2D141" w14:paraId="567CFB5C" w14:textId="59773D40"/>
    <w:p w:rsidR="06F2D141" w:rsidRDefault="06F2D141" w14:paraId="610A5AC7" w14:textId="1BAA8F69"/>
    <w:p w:rsidR="06F2D141" w:rsidRDefault="06F2D141" w14:paraId="41C085FE" w14:textId="2DF6D06E"/>
    <w:p w:rsidR="06F2D141" w:rsidRDefault="06F2D141" w14:paraId="3EC7D323" w14:textId="6DDB7412"/>
    <w:p w:rsidR="06F2D141" w:rsidRDefault="06F2D141" w14:paraId="41C1BF17" w14:textId="25B73EE0"/>
    <w:p w:rsidR="06F2D141" w:rsidRDefault="06F2D141" w14:paraId="609B4F29" w14:textId="779AECCC"/>
    <w:p w:rsidR="06F2D141" w:rsidRDefault="06F2D141" w14:paraId="307A51DE" w14:textId="733CCBDD"/>
    <w:p w:rsidR="06F2D141" w:rsidRDefault="06F2D141" w14:paraId="7F1B170B" w14:textId="0D1FE2E9"/>
    <w:p w:rsidR="06F2D141" w:rsidRDefault="06F2D141" w14:paraId="141F3B7B" w14:textId="353D3BB2"/>
    <w:p w:rsidR="06F2D141" w:rsidRDefault="06F2D141" w14:paraId="795ECEFE" w14:textId="52BFB9D3"/>
    <w:p w:rsidR="06F2D141" w:rsidRDefault="06F2D141" w14:paraId="43D41552" w14:textId="7502FBAC"/>
    <w:p w:rsidR="06F2D141" w:rsidRDefault="06F2D141" w14:paraId="6D6A36D8" w14:textId="18091FC7"/>
    <w:p w:rsidR="06F2D141" w:rsidRDefault="06F2D141" w14:paraId="71C6A43C" w14:textId="2A8987D3"/>
    <w:p w:rsidR="06F2D141" w:rsidRDefault="06F2D141" w14:paraId="4EA6C1B6" w14:textId="562319D1"/>
    <w:p w:rsidR="06F2D141" w:rsidRDefault="06F2D141" w14:paraId="117D1CD4" w14:textId="55DF3C7A"/>
    <w:p w:rsidR="06F2D141" w:rsidRDefault="06F2D141" w14:paraId="5396551A" w14:textId="420864FC"/>
    <w:tbl>
      <w:tblPr>
        <w:tblStyle w:val="Tabelraster"/>
        <w:tblpPr w:leftFromText="180" w:rightFromText="180" w:vertAnchor="text" w:horzAnchor="margin" w:tblpY="9665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8659"/>
      </w:tblGrid>
      <w:tr w:rsidRPr="00E04EE1" w:rsidR="000A6227" w:rsidTr="06F2D141" w14:paraId="6B238CA4" w14:textId="77777777">
        <w:trPr>
          <w:trHeight w:val="1849"/>
        </w:trPr>
        <w:tc>
          <w:tcPr>
            <w:tcW w:w="8659" w:type="dxa"/>
            <w:tcMar/>
          </w:tcPr>
          <w:p w:rsidRPr="00B441C6" w:rsidR="000A6227" w:rsidP="009A51A0" w:rsidRDefault="009A51A0" w14:paraId="584506D2" w14:textId="677DBDB6">
            <w:pPr>
              <w:pStyle w:val="TitelSURF"/>
              <w:framePr w:hSpace="0" w:wrap="auto" w:hAnchor="text" w:vAnchor="margin" w:yAlign="inline"/>
              <w:spacing w:line="216" w:lineRule="auto"/>
            </w:pPr>
            <w:r w:rsidR="009A51A0">
              <w:rPr/>
              <w:t>Workshop</w:t>
            </w:r>
            <w:r>
              <w:br/>
            </w:r>
            <w:r w:rsidR="009A51A0">
              <w:rPr/>
              <w:t>Activiteiten beschrijving</w:t>
            </w:r>
          </w:p>
        </w:tc>
      </w:tr>
      <w:tr w:rsidRPr="00E04EE1" w:rsidR="000A6227" w:rsidTr="06F2D141" w14:paraId="57DA9799" w14:textId="77777777">
        <w:tc>
          <w:tcPr>
            <w:tcW w:w="8659" w:type="dxa"/>
            <w:tcMar/>
          </w:tcPr>
          <w:p w:rsidR="06F2D141" w:rsidP="06F2D141" w:rsidRDefault="06F2D141" w14:paraId="34497E97" w14:textId="7682767B">
            <w:pPr>
              <w:pStyle w:val="Intro"/>
              <w:rPr>
                <w:rFonts w:ascii="Cooper light" w:hAnsi="Cooper light"/>
              </w:rPr>
            </w:pPr>
          </w:p>
          <w:p w:rsidRPr="00744600" w:rsidR="000A6227" w:rsidP="00F6207D" w:rsidRDefault="009A51A0" w14:paraId="4DD74E10" w14:textId="723D5E5D">
            <w:pPr>
              <w:pStyle w:val="Intro"/>
              <w:framePr w:hSpace="0" w:wrap="auto" w:hAnchor="text" w:vAnchor="margin" w:yAlign="inline"/>
              <w:rPr>
                <w:rFonts w:ascii="Cooper light" w:hAnsi="Cooper light"/>
              </w:rPr>
            </w:pPr>
            <w:r w:rsidRPr="00744600">
              <w:rPr>
                <w:rFonts w:ascii="Cooper light" w:hAnsi="Cooper light"/>
              </w:rPr>
              <w:t>Examenketen per MORA-blok (OKE/SI)</w:t>
            </w:r>
          </w:p>
        </w:tc>
      </w:tr>
    </w:tbl>
    <w:p w:rsidRPr="00E04EE1" w:rsidR="001B1375" w:rsidP="00384791" w:rsidRDefault="001B1375" w14:paraId="47C6E861" w14:textId="03FBD6A0">
      <w:pPr>
        <w:pStyle w:val="BasistekstSURF"/>
        <w:sectPr w:rsidRPr="00E04EE1" w:rsidR="001B1375" w:rsidSect="00AF40BE">
          <w:footerReference w:type="even" r:id="rId13"/>
          <w:footerReference w:type="default" r:id="rId14"/>
          <w:headerReference w:type="first" r:id="rId15"/>
          <w:pgSz w:w="11906" w:h="16838" w:orient="portrait" w:code="9"/>
          <w:pgMar w:top="2070" w:right="1616" w:bottom="1531" w:left="1616" w:header="284" w:footer="284" w:gutter="0"/>
          <w:cols w:space="708"/>
          <w:titlePg/>
          <w:docGrid w:linePitch="360"/>
        </w:sectPr>
      </w:pPr>
    </w:p>
    <w:p w:rsidRPr="00384791" w:rsidR="00384791" w:rsidP="00384791" w:rsidRDefault="00384791" w14:paraId="370455DD" w14:textId="470DEC00">
      <w:pPr>
        <w:pStyle w:val="Kop1"/>
        <w:rPr>
          <w:rFonts w:cstheme="majorHAnsi"/>
        </w:rPr>
      </w:pPr>
      <w:bookmarkStart w:name="_Toc224562232" w:id="0"/>
      <w:r w:rsidRPr="00F22FD0">
        <w:rPr>
          <w:rFonts w:cstheme="majorHAnsi"/>
        </w:rPr>
        <w:lastRenderedPageBreak/>
        <w:t>Inleiding</w:t>
      </w:r>
      <w:bookmarkEnd w:id="0"/>
    </w:p>
    <w:p w:rsidR="002B55B7" w:rsidP="002B55B7" w:rsidRDefault="002B55B7" w14:paraId="7795C223" w14:textId="77777777">
      <w:pPr>
        <w:pStyle w:val="Lijstalinea"/>
        <w:ind w:left="720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03"/>
        <w:gridCol w:w="10559"/>
      </w:tblGrid>
      <w:tr w:rsidR="002B55B7" w:rsidTr="00794AE8" w14:paraId="38532EEF" w14:textId="77777777">
        <w:tc>
          <w:tcPr>
            <w:tcW w:w="340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4745A6A2" w14:textId="77777777">
            <w:r>
              <w:t>Onderdeel</w:t>
            </w:r>
          </w:p>
        </w:tc>
        <w:tc>
          <w:tcPr>
            <w:tcW w:w="11339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61680AC" w14:textId="77777777">
            <w:r>
              <w:t>Invulling</w:t>
            </w:r>
          </w:p>
        </w:tc>
      </w:tr>
      <w:tr w:rsidRPr="00993987" w:rsidR="002B55B7" w:rsidTr="00DD219C" w14:paraId="6C97CCC2" w14:textId="77777777">
        <w:tc>
          <w:tcPr>
            <w:tcW w:w="340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6A3C689A" w14:textId="77777777">
            <w:pPr>
              <w:pStyle w:val="Plattetekst"/>
            </w:pPr>
            <w:r w:rsidRPr="00794AE8">
              <w:t>Deelnemers</w:t>
            </w:r>
          </w:p>
        </w:tc>
        <w:tc>
          <w:tcPr>
            <w:tcW w:w="11339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2A85DDB9" w14:textId="77777777">
            <w:pPr>
              <w:pStyle w:val="Plattetekst"/>
            </w:pPr>
            <w:r w:rsidRPr="00794AE8">
              <w:t>Proces-eigenaar examenketen, vertegenwoordiging onderwijsteams, examenbureau, examencommissie, informatiemanagement/ICT, functioneel beheer, privacy/FG (indien beschikbaar).</w:t>
            </w:r>
          </w:p>
        </w:tc>
      </w:tr>
      <w:tr w:rsidRPr="00993987" w:rsidR="002B55B7" w:rsidTr="00DD219C" w14:paraId="6621FE78" w14:textId="77777777">
        <w:tc>
          <w:tcPr>
            <w:tcW w:w="340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1697246B" w14:textId="77777777">
            <w:pPr>
              <w:pStyle w:val="Plattetekst"/>
            </w:pPr>
            <w:r w:rsidRPr="00794AE8">
              <w:t>Duur</w:t>
            </w:r>
          </w:p>
        </w:tc>
        <w:tc>
          <w:tcPr>
            <w:tcW w:w="11339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3F5CCC9A" w14:textId="77777777">
            <w:pPr>
              <w:pStyle w:val="Plattetekst"/>
            </w:pPr>
            <w:r w:rsidRPr="00794AE8">
              <w:t>2 sessies van 2,5 uur (aanbevolen) of 1 dagdeel (4 uur) bij goede voorbereiding.</w:t>
            </w:r>
          </w:p>
        </w:tc>
      </w:tr>
      <w:tr w:rsidRPr="00993987" w:rsidR="002B55B7" w:rsidTr="00DD219C" w14:paraId="772425E8" w14:textId="77777777">
        <w:tc>
          <w:tcPr>
            <w:tcW w:w="340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412C2938" w14:textId="77777777">
            <w:pPr>
              <w:pStyle w:val="Plattetekst"/>
            </w:pPr>
            <w:r w:rsidRPr="00794AE8">
              <w:t>Benodigd</w:t>
            </w:r>
          </w:p>
        </w:tc>
        <w:tc>
          <w:tcPr>
            <w:tcW w:w="11339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56362B33" w14:textId="77777777">
            <w:pPr>
              <w:pStyle w:val="Plattetekst"/>
            </w:pPr>
            <w:r w:rsidRPr="00794AE8">
              <w:t>Procesplaten per MORA-blok, huidige werkinstructies/beleid, overzicht systemen (</w:t>
            </w:r>
            <w:proofErr w:type="spellStart"/>
            <w:r w:rsidRPr="00794AE8">
              <w:t>Eduarte</w:t>
            </w:r>
            <w:proofErr w:type="spellEnd"/>
            <w:r w:rsidRPr="00794AE8">
              <w:t>/Osiris/</w:t>
            </w:r>
            <w:proofErr w:type="spellStart"/>
            <w:r w:rsidRPr="00794AE8">
              <w:t>PeopleSoft</w:t>
            </w:r>
            <w:proofErr w:type="spellEnd"/>
            <w:r w:rsidRPr="00794AE8">
              <w:t xml:space="preserve"> + planning/afname + examenplatform), OKE/SI scope (welke koppelvlakken).</w:t>
            </w:r>
          </w:p>
        </w:tc>
      </w:tr>
      <w:tr w:rsidRPr="00993987" w:rsidR="002B55B7" w:rsidTr="00DD219C" w14:paraId="7548F58C" w14:textId="77777777">
        <w:tc>
          <w:tcPr>
            <w:tcW w:w="340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40CF2214" w14:textId="77777777">
            <w:pPr>
              <w:pStyle w:val="Plattetekst"/>
            </w:pPr>
            <w:r w:rsidRPr="00794AE8">
              <w:t>Uitkomst</w:t>
            </w:r>
          </w:p>
        </w:tc>
        <w:tc>
          <w:tcPr>
            <w:tcW w:w="11339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655B2936" w14:textId="77777777">
            <w:pPr>
              <w:pStyle w:val="Plattetekst"/>
            </w:pPr>
            <w:r w:rsidRPr="00794AE8">
              <w:t xml:space="preserve">Concept-activiteitenbeschrijving per MORA-blok + lijst besluiten, risico’s, acties en </w:t>
            </w:r>
            <w:proofErr w:type="spellStart"/>
            <w:r w:rsidRPr="00794AE8">
              <w:t>owners</w:t>
            </w:r>
            <w:proofErr w:type="spellEnd"/>
            <w:r w:rsidRPr="00794AE8">
              <w:t>.</w:t>
            </w:r>
          </w:p>
        </w:tc>
      </w:tr>
    </w:tbl>
    <w:p w:rsidRPr="00993987" w:rsidR="002B55B7" w:rsidP="00794AE8" w:rsidRDefault="002B55B7" w14:paraId="0B010282" w14:textId="77777777"/>
    <w:p w:rsidR="002B55B7" w:rsidP="00794AE8" w:rsidRDefault="002B55B7" w14:paraId="40C9F870" w14:textId="5645DBC3">
      <w:pPr>
        <w:pStyle w:val="Kop1"/>
      </w:pPr>
      <w:r>
        <w:t>Werkwijze per MORA-blok</w:t>
      </w:r>
    </w:p>
    <w:p w:rsidRPr="00794AE8" w:rsidR="002B55B7" w:rsidP="00794AE8" w:rsidRDefault="002B55B7" w14:paraId="1F4CB7E8" w14:textId="77777777">
      <w:pPr>
        <w:pStyle w:val="Opsommingteken1eniveauSURF"/>
      </w:pPr>
      <w:r w:rsidRPr="00794AE8">
        <w:t>Stap 1 – Begrenzen: wat valt binnen dit blok (start/einde, input/output, uitzonderingen).</w:t>
      </w:r>
    </w:p>
    <w:p w:rsidRPr="00794AE8" w:rsidR="002B55B7" w:rsidP="00794AE8" w:rsidRDefault="002B55B7" w14:paraId="5D38033D" w14:textId="744D1203">
      <w:pPr>
        <w:pStyle w:val="Opsommingteken1eniveauSURF"/>
      </w:pPr>
      <w:r w:rsidR="002B55B7">
        <w:rPr/>
        <w:t xml:space="preserve">Stap 2 – Beschrijven: activiteiten op handelingsniveau (concreet, </w:t>
      </w:r>
      <w:r w:rsidR="1D3C787C">
        <w:rPr/>
        <w:t>te observeren</w:t>
      </w:r>
      <w:r w:rsidR="002B55B7">
        <w:rPr/>
        <w:t>).</w:t>
      </w:r>
    </w:p>
    <w:p w:rsidRPr="00794AE8" w:rsidR="002B55B7" w:rsidP="00794AE8" w:rsidRDefault="002B55B7" w14:paraId="48E131B2" w14:textId="77777777">
      <w:pPr>
        <w:pStyle w:val="Opsommingteken1eniveauSURF"/>
      </w:pPr>
      <w:r w:rsidRPr="00794AE8">
        <w:t>Stap 3 – Rollen: RACI of minimaal ‘uitvoerder’ en ‘verantwoordelijke’ vastleggen.</w:t>
      </w:r>
    </w:p>
    <w:p w:rsidRPr="00794AE8" w:rsidR="002B55B7" w:rsidP="00794AE8" w:rsidRDefault="002B55B7" w14:paraId="023C6125" w14:textId="77777777">
      <w:pPr>
        <w:pStyle w:val="Opsommingteken1eniveauSURF"/>
      </w:pPr>
      <w:r w:rsidRPr="00794AE8">
        <w:t>Stap 4 – OKE-impact: welke gegevens moeten via koppelvlakken beschikbaar zijn; waar ontstaat handwerk; waar zit risico op uitval.</w:t>
      </w:r>
    </w:p>
    <w:p w:rsidRPr="00794AE8" w:rsidR="002B55B7" w:rsidP="00794AE8" w:rsidRDefault="002B55B7" w14:paraId="616775FF" w14:textId="77777777">
      <w:pPr>
        <w:pStyle w:val="Opsommingteken1eniveauSURF"/>
      </w:pPr>
      <w:r w:rsidRPr="00794AE8">
        <w:t xml:space="preserve">Stap 5 – Kwaliteit: controles, </w:t>
      </w:r>
      <w:proofErr w:type="spellStart"/>
      <w:r w:rsidRPr="00794AE8">
        <w:t>logging</w:t>
      </w:r>
      <w:proofErr w:type="spellEnd"/>
      <w:r w:rsidRPr="00794AE8">
        <w:t>, bewaartermijnen, privacy/AVG, audit-</w:t>
      </w:r>
      <w:proofErr w:type="spellStart"/>
      <w:r w:rsidRPr="00794AE8">
        <w:t>trail</w:t>
      </w:r>
      <w:proofErr w:type="spellEnd"/>
      <w:r w:rsidRPr="00794AE8">
        <w:t>.</w:t>
      </w:r>
    </w:p>
    <w:p w:rsidRPr="00794AE8" w:rsidR="002B55B7" w:rsidP="00794AE8" w:rsidRDefault="002B55B7" w14:paraId="5926A243" w14:textId="77777777">
      <w:pPr>
        <w:pStyle w:val="Opsommingteken1eniveauSURF"/>
      </w:pPr>
      <w:r w:rsidRPr="00794AE8">
        <w:t xml:space="preserve">Stap 6 – Besluiten &amp; </w:t>
      </w:r>
      <w:proofErr w:type="spellStart"/>
      <w:r w:rsidRPr="00794AE8">
        <w:t>backlog</w:t>
      </w:r>
      <w:proofErr w:type="spellEnd"/>
      <w:r w:rsidRPr="00794AE8">
        <w:t>: wat is beleid, wat is procesafspraak, wat is systeemconfiguratie/ontwikkeling.</w:t>
      </w:r>
    </w:p>
    <w:p w:rsidRPr="00993987" w:rsidR="002B55B7" w:rsidP="00794AE8" w:rsidRDefault="002B55B7" w14:paraId="3A2BC107" w14:textId="7C504712">
      <w:pPr>
        <w:pStyle w:val="Kop1"/>
      </w:pPr>
      <w:r w:rsidRPr="00993987">
        <w:lastRenderedPageBreak/>
        <w:t xml:space="preserve">Templates (invullen </w:t>
      </w:r>
      <w:r w:rsidRPr="00794AE8">
        <w:t>tijdens</w:t>
      </w:r>
      <w:r w:rsidRPr="00993987">
        <w:t xml:space="preserve"> workshop)</w:t>
      </w:r>
    </w:p>
    <w:p w:rsidRPr="00794AE8" w:rsidR="002B55B7" w:rsidP="00794AE8" w:rsidRDefault="002B55B7" w14:paraId="3B98F778" w14:textId="34994993">
      <w:pPr>
        <w:pStyle w:val="Kop2"/>
      </w:pPr>
      <w:r w:rsidRPr="00794AE8">
        <w:t>Activiteitenlijst per blok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77"/>
        <w:gridCol w:w="2159"/>
        <w:gridCol w:w="2958"/>
        <w:gridCol w:w="1970"/>
        <w:gridCol w:w="1264"/>
        <w:gridCol w:w="2334"/>
        <w:gridCol w:w="2500"/>
      </w:tblGrid>
      <w:tr w:rsidR="002B55B7" w:rsidTr="06F2D141" w14:paraId="6D7FDB33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765A8CD5" w14:textId="77777777">
            <w:r>
              <w:t>Nr.</w:t>
            </w:r>
          </w:p>
        </w:tc>
        <w:tc>
          <w:tcPr>
            <w:tcW w:w="311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0AD9CA35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602F0C46" w14:textId="77777777">
            <w:r>
              <w:t>Hoe (procedure/werkinstructie)</w:t>
            </w:r>
          </w:p>
        </w:tc>
        <w:tc>
          <w:tcPr>
            <w:tcW w:w="238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07F6BC0A" w14:textId="77777777">
            <w:r>
              <w:t>Wanneer (trigger/termijn)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1F98809C" w14:textId="77777777">
            <w:r>
              <w:t>Wie (rol)</w:t>
            </w:r>
          </w:p>
        </w:tc>
        <w:tc>
          <w:tcPr>
            <w:tcW w:w="294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Pr="00744600" w:rsidR="002B55B7" w:rsidP="00794AE8" w:rsidRDefault="002B55B7" w14:paraId="388AA442" w14:textId="390440C5">
            <w:pPr>
              <w:rPr>
                <w:lang w:val="it-IT"/>
              </w:rPr>
            </w:pPr>
            <w:r w:rsidRPr="06F2D141" w:rsidR="002B55B7">
              <w:rPr>
                <w:lang w:val="it-IT"/>
              </w:rPr>
              <w:t>OKE/SI impact (</w:t>
            </w:r>
            <w:r w:rsidRPr="06F2D141" w:rsidR="002B55B7">
              <w:rPr>
                <w:lang w:val="it-IT"/>
              </w:rPr>
              <w:t>koppelvlak</w:t>
            </w:r>
            <w:r w:rsidRPr="06F2D141" w:rsidR="3295B0FA">
              <w:rPr>
                <w:lang w:val="it-IT"/>
              </w:rPr>
              <w:t xml:space="preserve"> </w:t>
            </w:r>
            <w:r w:rsidRPr="06F2D141" w:rsidR="002B55B7">
              <w:rPr>
                <w:lang w:val="it-IT"/>
              </w:rPr>
              <w:t>/data)</w:t>
            </w:r>
          </w:p>
        </w:tc>
        <w:tc>
          <w:tcPr>
            <w:tcW w:w="311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39CC4BAC" w14:textId="77777777">
            <w:r>
              <w:t>Opmerkingen/risico</w:t>
            </w:r>
          </w:p>
        </w:tc>
      </w:tr>
      <w:tr w:rsidR="002B55B7" w:rsidTr="06F2D141" w14:paraId="1FE180C6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5D092BF0" w14:textId="77777777"/>
        </w:tc>
        <w:tc>
          <w:tcPr>
            <w:tcW w:w="311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43E76C21" w14:textId="77777777"/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202C14F1" w14:textId="77777777"/>
        </w:tc>
        <w:tc>
          <w:tcPr>
            <w:tcW w:w="238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562C2B0E" w14:textId="77777777"/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777C9931" w14:textId="77777777"/>
        </w:tc>
        <w:tc>
          <w:tcPr>
            <w:tcW w:w="294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020DD63B" w14:textId="77777777"/>
        </w:tc>
        <w:tc>
          <w:tcPr>
            <w:tcW w:w="311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67E0386C" w14:textId="77777777"/>
        </w:tc>
      </w:tr>
      <w:tr w:rsidR="002B55B7" w:rsidTr="06F2D141" w14:paraId="7697ED3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2915E7E0" w14:textId="77777777"/>
        </w:tc>
        <w:tc>
          <w:tcPr>
            <w:tcW w:w="311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486D3BD7" w14:textId="77777777"/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219D7B2D" w14:textId="77777777"/>
        </w:tc>
        <w:tc>
          <w:tcPr>
            <w:tcW w:w="238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318B3F8C" w14:textId="77777777"/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46119B4D" w14:textId="77777777"/>
        </w:tc>
        <w:tc>
          <w:tcPr>
            <w:tcW w:w="294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2C7FB0B7" w14:textId="77777777"/>
        </w:tc>
        <w:tc>
          <w:tcPr>
            <w:tcW w:w="311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39AB2ADB" w14:textId="77777777"/>
        </w:tc>
      </w:tr>
      <w:tr w:rsidR="002B55B7" w:rsidTr="06F2D141" w14:paraId="65A435D9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3D7573FC" w14:textId="77777777"/>
        </w:tc>
        <w:tc>
          <w:tcPr>
            <w:tcW w:w="311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5DEF6C2D" w14:textId="77777777"/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4515EE30" w14:textId="77777777"/>
        </w:tc>
        <w:tc>
          <w:tcPr>
            <w:tcW w:w="238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755F7A3B" w14:textId="77777777"/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6AE11E9F" w14:textId="77777777"/>
        </w:tc>
        <w:tc>
          <w:tcPr>
            <w:tcW w:w="294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596096E5" w14:textId="77777777"/>
        </w:tc>
        <w:tc>
          <w:tcPr>
            <w:tcW w:w="311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6989C700" w14:textId="77777777"/>
        </w:tc>
      </w:tr>
    </w:tbl>
    <w:p w:rsidR="002B55B7" w:rsidP="00794AE8" w:rsidRDefault="002B55B7" w14:paraId="67B2A06B" w14:textId="77777777"/>
    <w:p w:rsidR="002B55B7" w:rsidP="00794AE8" w:rsidRDefault="002B55B7" w14:paraId="4AC119DD" w14:textId="77777777">
      <w:pPr>
        <w:pStyle w:val="Kop2"/>
      </w:pPr>
      <w:r>
        <w:t xml:space="preserve">3.2 Besluiten- en </w:t>
      </w:r>
      <w:r w:rsidRPr="00794AE8">
        <w:t>actielog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226"/>
        <w:gridCol w:w="7343"/>
        <w:gridCol w:w="2090"/>
        <w:gridCol w:w="1681"/>
        <w:gridCol w:w="1422"/>
      </w:tblGrid>
      <w:tr w:rsidR="002B55B7" w:rsidTr="00794AE8" w14:paraId="4B7A1BBF" w14:textId="77777777">
        <w:tc>
          <w:tcPr>
            <w:tcW w:w="1417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D0A09D3" w14:textId="77777777">
            <w:r>
              <w:t>Type</w:t>
            </w:r>
          </w:p>
        </w:tc>
        <w:tc>
          <w:tcPr>
            <w:tcW w:w="963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527DBFD" w14:textId="77777777">
            <w:r>
              <w:t>Omschrijving</w:t>
            </w:r>
          </w:p>
        </w:tc>
        <w:tc>
          <w:tcPr>
            <w:tcW w:w="255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52F47CF" w14:textId="77777777">
            <w:r>
              <w:t>Eigenaar</w:t>
            </w:r>
          </w:p>
        </w:tc>
        <w:tc>
          <w:tcPr>
            <w:tcW w:w="198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1E2B44E" w14:textId="77777777">
            <w:r>
              <w:t>Deadline</w:t>
            </w:r>
          </w:p>
        </w:tc>
        <w:tc>
          <w:tcPr>
            <w:tcW w:w="170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412BE196" w14:textId="77777777">
            <w:r>
              <w:t>Status</w:t>
            </w:r>
          </w:p>
        </w:tc>
      </w:tr>
      <w:tr w:rsidR="002B55B7" w:rsidTr="00DD219C" w14:paraId="4A411F04" w14:textId="77777777">
        <w:tc>
          <w:tcPr>
            <w:tcW w:w="1417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26874994" w14:textId="77777777">
            <w:pPr>
              <w:pStyle w:val="Plattetekst"/>
            </w:pPr>
            <w:r w:rsidRPr="00794AE8">
              <w:t>Besluit</w:t>
            </w:r>
          </w:p>
        </w:tc>
        <w:tc>
          <w:tcPr>
            <w:tcW w:w="963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2F1E686A" w14:textId="77777777">
            <w:pPr>
              <w:pStyle w:val="Plattetekst"/>
            </w:pPr>
          </w:p>
        </w:tc>
        <w:tc>
          <w:tcPr>
            <w:tcW w:w="255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3C988672" w14:textId="77777777"/>
        </w:tc>
        <w:tc>
          <w:tcPr>
            <w:tcW w:w="198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426A9862" w14:textId="77777777"/>
        </w:tc>
        <w:tc>
          <w:tcPr>
            <w:tcW w:w="170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0E64C0B2" w14:textId="77777777"/>
        </w:tc>
      </w:tr>
      <w:tr w:rsidR="002B55B7" w:rsidTr="00DD219C" w14:paraId="710F9355" w14:textId="77777777">
        <w:tc>
          <w:tcPr>
            <w:tcW w:w="1417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3F4FB8B1" w14:textId="77777777">
            <w:pPr>
              <w:pStyle w:val="Plattetekst"/>
            </w:pPr>
            <w:r w:rsidRPr="00794AE8">
              <w:t>Actie</w:t>
            </w:r>
          </w:p>
        </w:tc>
        <w:tc>
          <w:tcPr>
            <w:tcW w:w="963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706D28C7" w14:textId="77777777">
            <w:pPr>
              <w:pStyle w:val="Plattetekst"/>
            </w:pPr>
          </w:p>
        </w:tc>
        <w:tc>
          <w:tcPr>
            <w:tcW w:w="255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26C24943" w14:textId="77777777"/>
        </w:tc>
        <w:tc>
          <w:tcPr>
            <w:tcW w:w="198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068169A2" w14:textId="77777777"/>
        </w:tc>
        <w:tc>
          <w:tcPr>
            <w:tcW w:w="170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2DBE1A9C" w14:textId="77777777"/>
        </w:tc>
      </w:tr>
      <w:tr w:rsidR="002B55B7" w:rsidTr="00DD219C" w14:paraId="6EA46D57" w14:textId="77777777">
        <w:tc>
          <w:tcPr>
            <w:tcW w:w="1417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7D941AB6" w14:textId="77777777">
            <w:pPr>
              <w:pStyle w:val="Plattetekst"/>
            </w:pPr>
            <w:r w:rsidRPr="00794AE8">
              <w:t>Risico</w:t>
            </w:r>
          </w:p>
        </w:tc>
        <w:tc>
          <w:tcPr>
            <w:tcW w:w="963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94AE8" w:rsidR="002B55B7" w:rsidP="00794AE8" w:rsidRDefault="002B55B7" w14:paraId="35D1BB78" w14:textId="77777777">
            <w:pPr>
              <w:pStyle w:val="Plattetekst"/>
            </w:pPr>
          </w:p>
        </w:tc>
        <w:tc>
          <w:tcPr>
            <w:tcW w:w="255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4A11AE1B" w14:textId="77777777"/>
        </w:tc>
        <w:tc>
          <w:tcPr>
            <w:tcW w:w="198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23510E8A" w14:textId="77777777"/>
        </w:tc>
        <w:tc>
          <w:tcPr>
            <w:tcW w:w="1701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77A7779B" w14:textId="77777777"/>
        </w:tc>
      </w:tr>
    </w:tbl>
    <w:p w:rsidR="002B55B7" w:rsidP="00794AE8" w:rsidRDefault="002B55B7" w14:paraId="3503A25C" w14:textId="77777777"/>
    <w:p w:rsidR="002B55B7" w:rsidP="00794AE8" w:rsidRDefault="002B55B7" w14:paraId="677871B8" w14:textId="782E47DD">
      <w:pPr>
        <w:pStyle w:val="Kop1"/>
      </w:pPr>
      <w:r w:rsidRPr="00794AE8">
        <w:lastRenderedPageBreak/>
        <w:t>Workshopblokken</w:t>
      </w:r>
      <w:r>
        <w:t xml:space="preserve"> per MORA-proces</w:t>
      </w:r>
    </w:p>
    <w:p w:rsidR="002B55B7" w:rsidP="00794AE8" w:rsidRDefault="002B55B7" w14:paraId="12AF98EE" w14:textId="30501388">
      <w:pPr>
        <w:pStyle w:val="Kop2"/>
      </w:pPr>
      <w:r>
        <w:t>Opstellen examenplan</w:t>
      </w:r>
    </w:p>
    <w:p w:rsidRPr="00794AE8" w:rsidR="002B55B7" w:rsidP="00794AE8" w:rsidRDefault="002B55B7" w14:paraId="758AAA50" w14:textId="77777777">
      <w:r w:rsidRPr="00794AE8">
        <w:t>Werkvorm (20–30 min): 1) scope afbakenen, 2) activiteiten invullen, 3) OKE/SI impact markeren, 4) besluiten en acties noteren.</w:t>
      </w:r>
    </w:p>
    <w:p w:rsidRPr="00794AE8" w:rsidR="00794AE8" w:rsidP="00794AE8" w:rsidRDefault="002B55B7" w14:paraId="02B11A65" w14:textId="5F4E52A8">
      <w:r w:rsidRPr="00794AE8">
        <w:t>Vragen om te beantwoorden:</w:t>
      </w:r>
    </w:p>
    <w:p w:rsidRPr="00794AE8" w:rsidR="002B55B7" w:rsidP="00794AE8" w:rsidRDefault="002B55B7" w14:paraId="2936F893" w14:textId="77777777">
      <w:pPr>
        <w:pStyle w:val="Opsommingteken1eniveauSURF"/>
      </w:pPr>
      <w:r w:rsidRPr="00794AE8">
        <w:t xml:space="preserve">Welke rollen zijn verantwoordelijk voor constructie, review en vaststelling (incl. </w:t>
      </w:r>
      <w:proofErr w:type="spellStart"/>
      <w:r w:rsidRPr="00794AE8">
        <w:t>vaststellers</w:t>
      </w:r>
      <w:proofErr w:type="spellEnd"/>
      <w:r w:rsidRPr="00794AE8">
        <w:t>)?</w:t>
      </w:r>
    </w:p>
    <w:p w:rsidRPr="00794AE8" w:rsidR="002B55B7" w:rsidP="00794AE8" w:rsidRDefault="002B55B7" w14:paraId="3CEAE071" w14:textId="77777777">
      <w:pPr>
        <w:pStyle w:val="Opsommingteken1eniveauSURF"/>
      </w:pPr>
      <w:r w:rsidRPr="00794AE8">
        <w:t xml:space="preserve">Welke kwaliteitscriteria (dekking, cesuur, versiebeheer, </w:t>
      </w:r>
      <w:proofErr w:type="spellStart"/>
      <w:r w:rsidRPr="00794AE8">
        <w:t>toetsmatrijs</w:t>
      </w:r>
      <w:proofErr w:type="spellEnd"/>
      <w:r w:rsidRPr="00794AE8">
        <w:t>) gelden bij Instelling X?</w:t>
      </w:r>
    </w:p>
    <w:p w:rsidR="002B55B7" w:rsidP="00794AE8" w:rsidRDefault="002B55B7" w14:paraId="19B11C01" w14:textId="77777777">
      <w:pPr>
        <w:pStyle w:val="Opsommingteken1eniveauSURF"/>
      </w:pPr>
      <w:r w:rsidRPr="00794AE8">
        <w:t>Welke outputdocumenten zijn verplicht en waar worden die beheerd (DMS/examendossier)?</w:t>
      </w:r>
    </w:p>
    <w:p w:rsidRPr="00794AE8" w:rsidR="00794AE8" w:rsidP="00794AE8" w:rsidRDefault="00794AE8" w14:paraId="7BC33826" w14:textId="77777777">
      <w:pPr>
        <w:pStyle w:val="Opsommingteken1eniveauSURF"/>
        <w:ind w:left="0" w:firstLine="0"/>
      </w:pPr>
    </w:p>
    <w:p w:rsidRPr="00993987" w:rsidR="002B55B7" w:rsidP="00794AE8" w:rsidRDefault="002B55B7" w14:paraId="3A8C1ABF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5"/>
        <w:gridCol w:w="3020"/>
        <w:gridCol w:w="2577"/>
        <w:gridCol w:w="1761"/>
        <w:gridCol w:w="1701"/>
        <w:gridCol w:w="2018"/>
        <w:gridCol w:w="2080"/>
      </w:tblGrid>
      <w:tr w:rsidR="002B55B7" w:rsidTr="006224AF" w14:paraId="09A6219B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6224AF" w:rsidRDefault="002B55B7" w14:paraId="2BEAD6B2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6224AF" w:rsidRDefault="002B55B7" w14:paraId="6B3B452D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6224AF" w:rsidRDefault="002B55B7" w14:paraId="5BD9B95F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6224AF" w:rsidRDefault="002B55B7" w14:paraId="4AA94C40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6224AF" w:rsidRDefault="002B55B7" w14:paraId="5BDF0BD0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6224AF" w:rsidRDefault="002B55B7" w14:paraId="16D51F3B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6224AF" w:rsidRDefault="002B55B7" w14:paraId="091BC6CB" w14:textId="77777777">
            <w:r>
              <w:t>Notities</w:t>
            </w:r>
          </w:p>
        </w:tc>
      </w:tr>
      <w:tr w:rsidR="002B55B7" w:rsidTr="00DD219C" w14:paraId="7D265647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4563F234" w14:textId="77777777">
            <w:pPr>
              <w:pStyle w:val="Plattetekst"/>
            </w:pPr>
            <w:r w:rsidRPr="006224AF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264F85E4" w14:textId="77777777">
            <w:pPr>
              <w:pStyle w:val="Plattetekst"/>
            </w:pPr>
            <w:r w:rsidRPr="006224AF">
              <w:t xml:space="preserve">Examenconstructeurs en </w:t>
            </w:r>
            <w:proofErr w:type="spellStart"/>
            <w:r w:rsidRPr="006224AF">
              <w:t>vaststeller</w:t>
            </w:r>
            <w:proofErr w:type="spellEnd"/>
            <w:r w:rsidRPr="006224AF">
              <w:t>(s) aanwijzen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53D03CDD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76BBDD99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20312554" w14:textId="77777777">
            <w:pPr>
              <w:pStyle w:val="Plattetekst"/>
            </w:pPr>
            <w:r w:rsidRPr="006224AF">
              <w:t>Schooldirecteur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1871CCD4" w14:textId="77777777">
            <w:pPr>
              <w:pStyle w:val="Plattetekst"/>
            </w:pPr>
            <w:r w:rsidRPr="006224AF">
              <w:t>n.v.t.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60CB952A" w14:textId="77777777"/>
        </w:tc>
      </w:tr>
      <w:tr w:rsidR="002B55B7" w:rsidTr="00DD219C" w14:paraId="6254D67A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42C8E2D2" w14:textId="77777777">
            <w:pPr>
              <w:pStyle w:val="Plattetekst"/>
            </w:pPr>
            <w:r w:rsidRPr="006224AF">
              <w:t>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2FB263E3" w14:textId="77777777">
            <w:pPr>
              <w:pStyle w:val="Plattetekst"/>
            </w:pPr>
            <w:r w:rsidRPr="006224AF">
              <w:t>Concept examenplan opstellen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69AECDE2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721D4FCF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698BA9F0" w14:textId="77777777">
            <w:pPr>
              <w:pStyle w:val="Plattetekst"/>
            </w:pPr>
            <w:r w:rsidRPr="006224AF">
              <w:t xml:space="preserve">Onderwijskundig </w:t>
            </w:r>
            <w:proofErr w:type="gramStart"/>
            <w:r w:rsidRPr="006224AF">
              <w:t>medewerker /</w:t>
            </w:r>
            <w:proofErr w:type="gramEnd"/>
            <w:r w:rsidRPr="006224AF">
              <w:t xml:space="preserve"> team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2E03520D" w14:textId="77777777">
            <w:pPr>
              <w:pStyle w:val="Plattetekst"/>
            </w:pPr>
            <w:r w:rsidRPr="006224AF">
              <w:t>n.v.t.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506F8BD9" w14:textId="77777777"/>
        </w:tc>
      </w:tr>
      <w:tr w:rsidR="002B55B7" w:rsidTr="00DD219C" w14:paraId="6ACF63E9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6BB4ED92" w14:textId="77777777">
            <w:pPr>
              <w:pStyle w:val="Plattetekst"/>
            </w:pPr>
            <w:r w:rsidRPr="006224AF">
              <w:t>3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170ADF6B" w14:textId="77777777">
            <w:pPr>
              <w:pStyle w:val="Plattetekst"/>
            </w:pPr>
            <w:r w:rsidRPr="006224AF">
              <w:t>Concept examenplan beoordelen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1729DC92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3BFF9891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578CD01C" w14:textId="77777777">
            <w:pPr>
              <w:pStyle w:val="Plattetekst"/>
            </w:pPr>
            <w:r w:rsidRPr="006224AF">
              <w:t>Teamleider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5018AF6B" w14:textId="77777777">
            <w:pPr>
              <w:pStyle w:val="Plattetekst"/>
            </w:pPr>
            <w:r w:rsidRPr="006224AF">
              <w:t>n.v.t.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5E0E6F44" w14:textId="77777777"/>
        </w:tc>
      </w:tr>
      <w:tr w:rsidR="002B55B7" w:rsidTr="00DD219C" w14:paraId="7DA4CDA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3138C42D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69CAC6CA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2339286C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62D0866F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74C229F0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57CFBF51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57EB6C41" w14:textId="77777777"/>
        </w:tc>
      </w:tr>
    </w:tbl>
    <w:p w:rsidR="002B55B7" w:rsidP="00794AE8" w:rsidRDefault="002B55B7" w14:paraId="367384C5" w14:textId="77777777"/>
    <w:p w:rsidR="002B55B7" w:rsidP="00794AE8" w:rsidRDefault="002B55B7" w14:paraId="08B95D73" w14:textId="77777777">
      <w:r>
        <w:br w:type="page"/>
      </w:r>
    </w:p>
    <w:p w:rsidRPr="006224AF" w:rsidR="002B55B7" w:rsidP="006224AF" w:rsidRDefault="002B55B7" w14:paraId="4A42BD20" w14:textId="7133DB3B">
      <w:pPr>
        <w:pStyle w:val="Kop2"/>
      </w:pPr>
      <w:r w:rsidRPr="006224AF">
        <w:lastRenderedPageBreak/>
        <w:t>Vaststellen examenplan</w:t>
      </w:r>
    </w:p>
    <w:p w:rsidRPr="00993987" w:rsidR="002B55B7" w:rsidP="00794AE8" w:rsidRDefault="002B55B7" w14:paraId="7D5E3EE0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239F17CE" w14:textId="77777777">
      <w:r>
        <w:t>Vragen om te beantwoorden:</w:t>
      </w:r>
    </w:p>
    <w:p w:rsidRPr="006224AF" w:rsidR="002B55B7" w:rsidP="006224AF" w:rsidRDefault="002B55B7" w14:paraId="2960FA0D" w14:textId="77777777">
      <w:pPr>
        <w:pStyle w:val="Opsommingteken1eniveauSURF"/>
      </w:pPr>
      <w:r w:rsidRPr="006224AF">
        <w:t xml:space="preserve">Hoe vindt vaststelling plaats (route, quorum, </w:t>
      </w:r>
      <w:proofErr w:type="spellStart"/>
      <w:r w:rsidRPr="006224AF">
        <w:t>logging</w:t>
      </w:r>
      <w:proofErr w:type="spellEnd"/>
      <w:r w:rsidRPr="006224AF">
        <w:t>) en hoe wordt besluit vastgelegd?</w:t>
      </w:r>
    </w:p>
    <w:p w:rsidRPr="006224AF" w:rsidR="002B55B7" w:rsidP="006224AF" w:rsidRDefault="002B55B7" w14:paraId="086591C1" w14:textId="77777777">
      <w:pPr>
        <w:pStyle w:val="Opsommingteken1eniveauSURF"/>
      </w:pPr>
      <w:r w:rsidRPr="006224AF">
        <w:t>Wat is de relatie met kwalificatiedossier/cohort en hoe worden wijzigingen beheerd?</w:t>
      </w:r>
    </w:p>
    <w:p w:rsidRPr="00993987" w:rsidR="002B55B7" w:rsidP="006224AF" w:rsidRDefault="002B55B7" w14:paraId="3B95421A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96"/>
        <w:gridCol w:w="2717"/>
        <w:gridCol w:w="2839"/>
        <w:gridCol w:w="1750"/>
        <w:gridCol w:w="1729"/>
        <w:gridCol w:w="1952"/>
        <w:gridCol w:w="2179"/>
      </w:tblGrid>
      <w:tr w:rsidRPr="006224AF" w:rsidR="002B55B7" w:rsidTr="006224AF" w14:paraId="76438B90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Pr="006224AF" w:rsidR="002B55B7" w:rsidP="006224AF" w:rsidRDefault="002B55B7" w14:paraId="6815A0A1" w14:textId="77777777">
            <w:r w:rsidRPr="006224AF"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Pr="006224AF" w:rsidR="002B55B7" w:rsidP="006224AF" w:rsidRDefault="002B55B7" w14:paraId="20C041BE" w14:textId="77777777">
            <w:r w:rsidRPr="006224AF"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Pr="006224AF" w:rsidR="002B55B7" w:rsidP="006224AF" w:rsidRDefault="002B55B7" w14:paraId="0AA6D62A" w14:textId="77777777">
            <w:r w:rsidRPr="006224AF"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Pr="006224AF" w:rsidR="002B55B7" w:rsidP="006224AF" w:rsidRDefault="002B55B7" w14:paraId="3D72CF51" w14:textId="77777777">
            <w:r w:rsidRPr="006224AF"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Pr="006224AF" w:rsidR="002B55B7" w:rsidP="006224AF" w:rsidRDefault="002B55B7" w14:paraId="788829E5" w14:textId="77777777">
            <w:r w:rsidRPr="006224AF"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Pr="006224AF" w:rsidR="002B55B7" w:rsidP="006224AF" w:rsidRDefault="002B55B7" w14:paraId="1ABC1D5F" w14:textId="77777777">
            <w:r w:rsidRPr="006224AF"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Pr="006224AF" w:rsidR="002B55B7" w:rsidP="006224AF" w:rsidRDefault="002B55B7" w14:paraId="3DBF7DA2" w14:textId="77777777">
            <w:r w:rsidRPr="006224AF">
              <w:t>Notities</w:t>
            </w:r>
          </w:p>
        </w:tc>
      </w:tr>
      <w:tr w:rsidRPr="00993987" w:rsidR="002B55B7" w:rsidTr="00DD219C" w14:paraId="0795B5A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184DF9BE" w14:textId="77777777">
            <w:pPr>
              <w:pStyle w:val="Plattetekst"/>
            </w:pPr>
            <w:r w:rsidRPr="006224AF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0272AD31" w14:textId="77777777">
            <w:pPr>
              <w:pStyle w:val="Plattetekst"/>
            </w:pPr>
            <w:r w:rsidRPr="006224AF">
              <w:t>Examenplan vaststellen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046AE900" w14:textId="77777777">
            <w:pPr>
              <w:pStyle w:val="Plattetekst"/>
            </w:pPr>
            <w:r w:rsidRPr="006224AF">
              <w:t>Examencommissie stelt examenplan vast passend bij kwalificatie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14796153" w14:textId="77777777">
            <w:pPr>
              <w:pStyle w:val="Plattetekst"/>
            </w:pPr>
            <w:r w:rsidRPr="006224AF">
              <w:t>Na oplevering concept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0F9759BC" w14:textId="77777777">
            <w:pPr>
              <w:pStyle w:val="Plattetekst"/>
            </w:pPr>
            <w:r w:rsidRPr="006224AF">
              <w:t>Examencommissie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3C5A3012" w14:textId="77777777">
            <w:pPr>
              <w:pStyle w:val="Plattetekst"/>
            </w:pPr>
            <w:r w:rsidRPr="006224AF">
              <w:t>n.v.t.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6AF301B7" w14:textId="77777777">
            <w:pPr>
              <w:pStyle w:val="Plattetekst"/>
            </w:pPr>
            <w:r w:rsidRPr="006224AF">
              <w:t>Leg vast waar besluit wordt opgeslagen en hoe teams worden geïnformeerd.</w:t>
            </w:r>
          </w:p>
        </w:tc>
      </w:tr>
      <w:tr w:rsidRPr="00993987" w:rsidR="002B55B7" w:rsidTr="00DD219C" w14:paraId="302D028C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156792C7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4176A978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00503DE2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2162C00D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646E67FF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7A988F7A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6224AF" w:rsidR="002B55B7" w:rsidP="006224AF" w:rsidRDefault="002B55B7" w14:paraId="49C54676" w14:textId="77777777">
            <w:pPr>
              <w:pStyle w:val="Plattetekst"/>
            </w:pPr>
          </w:p>
        </w:tc>
      </w:tr>
    </w:tbl>
    <w:p w:rsidRPr="00993987" w:rsidR="002B55B7" w:rsidP="00794AE8" w:rsidRDefault="002B55B7" w14:paraId="49C77AFE" w14:textId="77777777"/>
    <w:p w:rsidRPr="00993987" w:rsidR="002B55B7" w:rsidP="00794AE8" w:rsidRDefault="002B55B7" w14:paraId="04C63CB7" w14:textId="77777777">
      <w:r w:rsidRPr="00993987">
        <w:br w:type="page"/>
      </w:r>
    </w:p>
    <w:p w:rsidRPr="00BC24FC" w:rsidR="002B55B7" w:rsidP="00BC24FC" w:rsidRDefault="002B55B7" w14:paraId="4413F52C" w14:textId="660B1F77">
      <w:pPr>
        <w:pStyle w:val="Kop2"/>
      </w:pPr>
      <w:r w:rsidRPr="00BC24FC">
        <w:lastRenderedPageBreak/>
        <w:t>Inkopen examens &amp; vaststellen exameninstrumentarium</w:t>
      </w:r>
    </w:p>
    <w:p w:rsidRPr="00993987" w:rsidR="002B55B7" w:rsidP="00794AE8" w:rsidRDefault="002B55B7" w14:paraId="4CB177C5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4F4C91CA" w14:textId="77777777">
      <w:r>
        <w:t>Vragen om te beantwoorden:</w:t>
      </w:r>
    </w:p>
    <w:p w:rsidRPr="00DC2080" w:rsidR="002B55B7" w:rsidP="00DC2080" w:rsidRDefault="002B55B7" w14:paraId="4781C853" w14:textId="77777777">
      <w:pPr>
        <w:pStyle w:val="Opsommingteken1eniveauSURF"/>
      </w:pPr>
      <w:r w:rsidRPr="00DC2080">
        <w:t>Welke eisen gelden voor digitale examenleveranciers (certificering, AVG, SLA, audit/</w:t>
      </w:r>
      <w:proofErr w:type="spellStart"/>
      <w:r w:rsidRPr="00DC2080">
        <w:t>logging</w:t>
      </w:r>
      <w:proofErr w:type="spellEnd"/>
      <w:r w:rsidRPr="00DC2080">
        <w:t>)?</w:t>
      </w:r>
    </w:p>
    <w:p w:rsidRPr="00DC2080" w:rsidR="002B55B7" w:rsidP="00DC2080" w:rsidRDefault="002B55B7" w14:paraId="58EEFF1A" w14:textId="77777777">
      <w:pPr>
        <w:pStyle w:val="Opsommingteken1eniveauSURF"/>
      </w:pPr>
      <w:r w:rsidRPr="00DC2080">
        <w:t>Wie toetst technische/architectuur-eisen en wie accordeert inkoop?</w:t>
      </w:r>
    </w:p>
    <w:p w:rsidRPr="00DC2080" w:rsidR="002B55B7" w:rsidP="00DC2080" w:rsidRDefault="002B55B7" w14:paraId="63BD7850" w14:textId="77777777">
      <w:pPr>
        <w:pStyle w:val="Opsommingteken1eniveauSURF"/>
      </w:pPr>
      <w:r w:rsidRPr="00DC2080">
        <w:t>Welke test- en acceptatiecriteria hanteert Instelling X vóór ingebruikname?</w:t>
      </w:r>
    </w:p>
    <w:p w:rsidRPr="00993987" w:rsidR="002B55B7" w:rsidP="00794AE8" w:rsidRDefault="002B55B7" w14:paraId="76BD762B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69"/>
        <w:gridCol w:w="2915"/>
        <w:gridCol w:w="2117"/>
        <w:gridCol w:w="1567"/>
        <w:gridCol w:w="2824"/>
        <w:gridCol w:w="1978"/>
        <w:gridCol w:w="1792"/>
      </w:tblGrid>
      <w:tr w:rsidR="002B55B7" w:rsidTr="00DC2080" w14:paraId="2E573E3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5D6B390B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75784AB6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22D721A7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3232CEF9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623AEEFC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09EF3329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388A57CE" w14:textId="77777777">
            <w:r>
              <w:t>Notities</w:t>
            </w:r>
          </w:p>
        </w:tc>
      </w:tr>
      <w:tr w:rsidRPr="00993987" w:rsidR="002B55B7" w:rsidTr="00DD219C" w14:paraId="13ECA20D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63FBCA81" w14:textId="77777777">
            <w:r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D94ABFA" w14:textId="77777777">
            <w:pPr>
              <w:pStyle w:val="Plattetekst"/>
            </w:pPr>
            <w:r w:rsidRPr="00DC2080">
              <w:t>Voorstel digitaal exameninstrumentarium aanleveren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5B966BFD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34B99E68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FFEB8EC" w14:textId="77777777">
            <w:pPr>
              <w:pStyle w:val="Plattetekst"/>
            </w:pPr>
            <w:r w:rsidRPr="00DC2080">
              <w:t>Onderwijsteam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A0917F6" w14:textId="77777777">
            <w:pPr>
              <w:pStyle w:val="Plattetekst"/>
            </w:pPr>
            <w:r w:rsidRPr="00DC2080">
              <w:t>Koppelvlak-scope bepalen (OKE/SI)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9E93D97" w14:textId="77777777">
            <w:pPr>
              <w:pStyle w:val="Plattetekst"/>
            </w:pPr>
          </w:p>
        </w:tc>
      </w:tr>
      <w:tr w:rsidR="002B55B7" w:rsidTr="00DD219C" w14:paraId="47486AB9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7811782E" w14:textId="77777777">
            <w:r>
              <w:t>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513C6409" w14:textId="77777777">
            <w:pPr>
              <w:pStyle w:val="Plattetekst"/>
            </w:pPr>
            <w:r w:rsidRPr="00DC2080">
              <w:t>Controleren instrumentarium/platform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4D699B2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7D2EEC6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21EE2BE" w14:textId="77777777">
            <w:pPr>
              <w:pStyle w:val="Plattetekst"/>
            </w:pPr>
            <w:r w:rsidRPr="00DC2080">
              <w:t>Informatiemanager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35ED716F" w14:textId="77777777">
            <w:pPr>
              <w:pStyle w:val="Plattetekst"/>
            </w:pPr>
            <w:r w:rsidRPr="00DC2080">
              <w:t>Data-uitwisseling &amp; autorisaties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1258411" w14:textId="77777777">
            <w:pPr>
              <w:pStyle w:val="Plattetekst"/>
            </w:pPr>
          </w:p>
        </w:tc>
      </w:tr>
      <w:tr w:rsidR="002B55B7" w:rsidTr="00DD219C" w14:paraId="0D3FEA4B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40332049" w14:textId="77777777">
            <w:r>
              <w:t>3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46A6BA3" w14:textId="77777777">
            <w:pPr>
              <w:pStyle w:val="Plattetekst"/>
            </w:pPr>
            <w:r w:rsidRPr="00DC2080">
              <w:t>Contract/VWO/SLA opstellen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1AFFAE6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57390340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13E82D9" w14:textId="77777777">
            <w:pPr>
              <w:pStyle w:val="Plattetekst"/>
            </w:pPr>
            <w:r w:rsidRPr="00DC2080">
              <w:t>Informatiemanager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62E8C16" w14:textId="77777777">
            <w:pPr>
              <w:pStyle w:val="Plattetekst"/>
            </w:pPr>
            <w:r w:rsidRPr="00DC2080">
              <w:t xml:space="preserve">Verwerkersrol en </w:t>
            </w:r>
            <w:proofErr w:type="spellStart"/>
            <w:r w:rsidRPr="00DC2080">
              <w:t>logging</w:t>
            </w:r>
            <w:proofErr w:type="spellEnd"/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2C0E5E3" w14:textId="77777777">
            <w:pPr>
              <w:pStyle w:val="Plattetekst"/>
            </w:pPr>
          </w:p>
        </w:tc>
      </w:tr>
      <w:tr w:rsidR="002B55B7" w:rsidTr="00DD219C" w14:paraId="1118C45B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680BF4E5" w14:textId="77777777">
            <w:r>
              <w:t>9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DBED121" w14:textId="77777777">
            <w:pPr>
              <w:pStyle w:val="Plattetekst"/>
            </w:pPr>
            <w:r w:rsidRPr="00DC2080">
              <w:t>Instrumentarium indienen ter vaststelling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C69B3F6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E299718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C964C6F" w14:textId="77777777">
            <w:pPr>
              <w:pStyle w:val="Plattetekst"/>
            </w:pPr>
            <w:r w:rsidRPr="00DC2080">
              <w:t>Directie/teamleider/onderwijsteam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CFF1A90" w14:textId="77777777">
            <w:pPr>
              <w:pStyle w:val="Plattetekst"/>
            </w:pPr>
            <w:r w:rsidRPr="00DC2080">
              <w:t>n.v.t.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1AAD0CC" w14:textId="77777777">
            <w:pPr>
              <w:pStyle w:val="Plattetekst"/>
            </w:pPr>
          </w:p>
        </w:tc>
      </w:tr>
      <w:tr w:rsidR="002B55B7" w:rsidTr="00DD219C" w14:paraId="32B80B92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7E318AE8" w14:textId="77777777">
            <w:r>
              <w:t>10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DAAF1CC" w14:textId="77777777">
            <w:pPr>
              <w:pStyle w:val="Plattetekst"/>
            </w:pPr>
            <w:r w:rsidRPr="00DC2080">
              <w:t>Vaststellen instrumentarium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320B0131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6B3985B9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8CBEAA4" w14:textId="77777777">
            <w:pPr>
              <w:pStyle w:val="Plattetekst"/>
            </w:pPr>
            <w:r w:rsidRPr="00DC2080">
              <w:t>Examencommissie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61F566B9" w14:textId="77777777">
            <w:pPr>
              <w:pStyle w:val="Plattetekst"/>
            </w:pPr>
            <w:r w:rsidRPr="00DC2080">
              <w:t>n.v.t.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E72BC8C" w14:textId="77777777">
            <w:pPr>
              <w:pStyle w:val="Plattetekst"/>
            </w:pPr>
          </w:p>
        </w:tc>
      </w:tr>
      <w:tr w:rsidR="002B55B7" w:rsidTr="00DD219C" w14:paraId="645719E1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59A0A92B" w14:textId="77777777"/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386BB41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62CA5DEA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881C7C8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5D9FB1A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682FE2B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A5D9CDA" w14:textId="77777777">
            <w:pPr>
              <w:pStyle w:val="Plattetekst"/>
            </w:pPr>
          </w:p>
        </w:tc>
      </w:tr>
    </w:tbl>
    <w:p w:rsidR="002B55B7" w:rsidP="00794AE8" w:rsidRDefault="002B55B7" w14:paraId="2536E1BA" w14:textId="77777777">
      <w:r>
        <w:br w:type="page"/>
      </w:r>
    </w:p>
    <w:p w:rsidRPr="00993987" w:rsidR="002B55B7" w:rsidP="00DC2080" w:rsidRDefault="002B55B7" w14:paraId="457E6A1F" w14:textId="75F5A4AE">
      <w:pPr>
        <w:pStyle w:val="Kop2"/>
      </w:pPr>
      <w:r w:rsidRPr="00DC2080">
        <w:lastRenderedPageBreak/>
        <w:t>Beheren examens (versies/varianten, examencatalogus)</w:t>
      </w:r>
    </w:p>
    <w:p w:rsidRPr="00DC2080" w:rsidR="002B55B7" w:rsidP="00DC2080" w:rsidRDefault="002B55B7" w14:paraId="1DBA0107" w14:textId="77777777">
      <w:r w:rsidRPr="00DC2080">
        <w:t>Werkvorm (20–30 min): 1) scope afbakenen, 2) activiteiten invullen, 3) OKE/SI impact markeren, 4) besluiten en acties noteren.</w:t>
      </w:r>
    </w:p>
    <w:p w:rsidRPr="00DC2080" w:rsidR="002B55B7" w:rsidP="00DC2080" w:rsidRDefault="002B55B7" w14:paraId="03C63440" w14:textId="77777777">
      <w:r w:rsidRPr="00DC2080">
        <w:t>Vragen om te beantwoorden:</w:t>
      </w:r>
    </w:p>
    <w:p w:rsidRPr="00993987" w:rsidR="002B55B7" w:rsidP="00DC2080" w:rsidRDefault="002B55B7" w14:paraId="65CF3265" w14:textId="77777777">
      <w:pPr>
        <w:pStyle w:val="Opsommingteken1eniveauSURF"/>
      </w:pPr>
      <w:r w:rsidRPr="00993987">
        <w:t>Hoe loopt versiebeheer (wie initieert, wie archiveert, wie activeert)?</w:t>
      </w:r>
    </w:p>
    <w:p w:rsidRPr="00993987" w:rsidR="002B55B7" w:rsidP="00DC2080" w:rsidRDefault="002B55B7" w14:paraId="58CD40E7" w14:textId="77777777">
      <w:pPr>
        <w:pStyle w:val="Opsommingteken1eniveauSURF"/>
      </w:pPr>
      <w:r w:rsidRPr="00993987">
        <w:t>Hoe wordt bepaald welke versie/variant in welke periode gebruikt wordt?</w:t>
      </w:r>
    </w:p>
    <w:p w:rsidRPr="00993987" w:rsidR="002B55B7" w:rsidP="00DC2080" w:rsidRDefault="002B55B7" w14:paraId="553FD38E" w14:textId="77777777">
      <w:pPr>
        <w:pStyle w:val="Opsommingteken1eniveauSURF"/>
      </w:pPr>
      <w:r w:rsidRPr="00993987">
        <w:t>Welke gegevens moeten synchroon lopen tussen examenbank, planning en examenplatform?</w:t>
      </w:r>
    </w:p>
    <w:p w:rsidRPr="00DC2080" w:rsidR="002B55B7" w:rsidP="00DC2080" w:rsidRDefault="002B55B7" w14:paraId="0CA3CF2C" w14:textId="77777777">
      <w:r w:rsidRPr="00DC2080">
        <w:t>Activiteiten (</w:t>
      </w:r>
      <w:proofErr w:type="spellStart"/>
      <w:r w:rsidRPr="00DC2080">
        <w:t>startset</w:t>
      </w:r>
      <w:proofErr w:type="spellEnd"/>
      <w:r w:rsidRPr="00DC2080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95"/>
        <w:gridCol w:w="2991"/>
        <w:gridCol w:w="2453"/>
        <w:gridCol w:w="1708"/>
        <w:gridCol w:w="1742"/>
        <w:gridCol w:w="2271"/>
        <w:gridCol w:w="2002"/>
      </w:tblGrid>
      <w:tr w:rsidR="002B55B7" w:rsidTr="06F2D141" w14:paraId="15D1C74B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034F83A2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1C799D9E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00A07FFC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285A98E7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36A88BCB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7B07C0B9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737976DC" w14:textId="77777777">
            <w:r>
              <w:t>Notities</w:t>
            </w:r>
          </w:p>
        </w:tc>
      </w:tr>
      <w:tr w:rsidRPr="00993987" w:rsidR="002B55B7" w:rsidTr="06F2D141" w14:paraId="7EA436D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2BD734FB" w14:textId="77777777">
            <w:pPr>
              <w:pStyle w:val="Plattetekst"/>
            </w:pPr>
            <w:r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7A184584" w14:textId="77777777">
            <w:pPr>
              <w:pStyle w:val="Plattetekst"/>
            </w:pPr>
            <w:r>
              <w:t>Nieuwe versies/varianten aanbieden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02FCBF9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4B0BC0B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5B2AA865" w14:textId="77777777">
            <w:pPr>
              <w:pStyle w:val="Plattetekst"/>
            </w:pPr>
            <w:r>
              <w:t>Examenleverancier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993987" w:rsidR="002B55B7" w:rsidP="00DC2080" w:rsidRDefault="002B55B7" w14:paraId="0E8AFF97" w14:textId="77777777">
            <w:pPr>
              <w:pStyle w:val="Plattetekst"/>
            </w:pPr>
            <w:r w:rsidRPr="00993987">
              <w:t>Impact op catalogus- en afnamegegevens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993987" w:rsidR="002B55B7" w:rsidP="00794AE8" w:rsidRDefault="002B55B7" w14:paraId="057BEF9E" w14:textId="77777777"/>
        </w:tc>
      </w:tr>
      <w:tr w:rsidR="002B55B7" w:rsidTr="06F2D141" w14:paraId="5EDE8F1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7CD9E4DF" w14:textId="77777777">
            <w:pPr>
              <w:pStyle w:val="Plattetekst"/>
            </w:pPr>
            <w:r>
              <w:t>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4E2E3360" w14:textId="77777777">
            <w:pPr>
              <w:pStyle w:val="Plattetekst"/>
            </w:pPr>
            <w:r>
              <w:t>Oude versies archiveren/deactiveren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5D75C729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0A664F35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1F95988" w14:textId="77777777">
            <w:pPr>
              <w:pStyle w:val="Plattetekst"/>
            </w:pPr>
            <w:r>
              <w:t>Examenbureau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25EC6F81" w14:textId="77777777">
            <w:pPr>
              <w:pStyle w:val="Plattetekst"/>
            </w:pPr>
            <w:r>
              <w:t>Voorkom gebruik verkeerde versie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7A7E6B12" w14:textId="77777777"/>
        </w:tc>
      </w:tr>
      <w:tr w:rsidR="002B55B7" w:rsidTr="06F2D141" w14:paraId="2FDB803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B255C39" w14:textId="77777777">
            <w:pPr>
              <w:pStyle w:val="Plattetekst"/>
            </w:pPr>
            <w:r>
              <w:t>4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034FC6E2" w14:textId="77777777">
            <w:pPr>
              <w:pStyle w:val="Plattetekst"/>
            </w:pPr>
            <w:r>
              <w:t>Nieuwe versies vaststellen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268D8D37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F6F4AE8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0B995B2F" w14:textId="77777777">
            <w:pPr>
              <w:pStyle w:val="Plattetekst"/>
            </w:pPr>
            <w:r>
              <w:t>Examencommissie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54BD6B2" w14:textId="77777777">
            <w:pPr>
              <w:pStyle w:val="Plattetekst"/>
            </w:pPr>
            <w:r>
              <w:t>Vaststellingslogging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19781C1F" w14:textId="77777777"/>
        </w:tc>
      </w:tr>
      <w:tr w:rsidR="002B55B7" w:rsidTr="06F2D141" w14:paraId="1207DB6C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2D3A018" w14:textId="77777777">
            <w:pPr>
              <w:pStyle w:val="Plattetekst"/>
            </w:pPr>
            <w:r>
              <w:t>7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993987" w:rsidR="002B55B7" w:rsidP="00DC2080" w:rsidRDefault="002B55B7" w14:paraId="5BB17CD4" w14:textId="4ED968D9">
            <w:pPr>
              <w:pStyle w:val="Plattetekst"/>
            </w:pPr>
            <w:r w:rsidR="002B55B7">
              <w:rPr/>
              <w:t xml:space="preserve">Koppelen nieuwe versies aan </w:t>
            </w:r>
            <w:r w:rsidR="7DDFE223">
              <w:rPr/>
              <w:t>examens</w:t>
            </w:r>
            <w:r w:rsidR="002B55B7">
              <w:rPr/>
              <w:t xml:space="preserve"> per periode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993987" w:rsidR="002B55B7" w:rsidP="00DC2080" w:rsidRDefault="002B55B7" w14:paraId="430EAF20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993987" w:rsidR="002B55B7" w:rsidP="00DC2080" w:rsidRDefault="002B55B7" w14:paraId="25613DDC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E8EF598" w14:textId="77777777">
            <w:pPr>
              <w:pStyle w:val="Plattetekst"/>
            </w:pPr>
            <w:r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6D70856F" w14:textId="77777777">
            <w:pPr>
              <w:pStyle w:val="Plattetekst"/>
            </w:pPr>
            <w:r>
              <w:t xml:space="preserve">Koppeling </w:t>
            </w:r>
            <w:proofErr w:type="spellStart"/>
            <w:r>
              <w:t>planning</w:t>
            </w:r>
            <w:r>
              <w:rPr>
                <w:rFonts w:ascii="Apple Color Emoji" w:hAnsi="Apple Color Emoji" w:cs="Apple Color Emoji"/>
              </w:rPr>
              <w:t>↔</w:t>
            </w:r>
            <w:r>
              <w:t>afname</w:t>
            </w:r>
            <w:proofErr w:type="spellEnd"/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10BBDC87" w14:textId="77777777"/>
        </w:tc>
      </w:tr>
      <w:tr w:rsidR="002B55B7" w:rsidTr="06F2D141" w14:paraId="1CF346A6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5279706F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7DB46FE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523F2AA1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5C5350B5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034C1104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DC2080" w:rsidRDefault="002B55B7" w14:paraId="18357117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55404065" w14:textId="77777777"/>
        </w:tc>
      </w:tr>
    </w:tbl>
    <w:p w:rsidR="002B55B7" w:rsidP="00794AE8" w:rsidRDefault="002B55B7" w14:paraId="3BEA0D9F" w14:textId="77777777"/>
    <w:p w:rsidR="002B55B7" w:rsidP="00794AE8" w:rsidRDefault="002B55B7" w14:paraId="1D1952E6" w14:textId="77777777">
      <w:r>
        <w:br w:type="page"/>
      </w:r>
    </w:p>
    <w:p w:rsidRPr="00DC2080" w:rsidR="002B55B7" w:rsidP="00DC2080" w:rsidRDefault="002B55B7" w14:paraId="6F8DF5A1" w14:textId="5CCB4135">
      <w:pPr>
        <w:pStyle w:val="Kop2"/>
      </w:pPr>
      <w:r w:rsidRPr="00DC2080">
        <w:lastRenderedPageBreak/>
        <w:t>Plannen &amp; roosteren</w:t>
      </w:r>
    </w:p>
    <w:p w:rsidRPr="00993987" w:rsidR="002B55B7" w:rsidP="00794AE8" w:rsidRDefault="002B55B7" w14:paraId="3415048B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255C2748" w14:textId="77777777">
      <w:r>
        <w:t>Vragen om te beantwoorden:</w:t>
      </w:r>
    </w:p>
    <w:p w:rsidRPr="00DC2080" w:rsidR="002B55B7" w:rsidP="00DC2080" w:rsidRDefault="002B55B7" w14:paraId="5B5BC661" w14:textId="77777777">
      <w:pPr>
        <w:pStyle w:val="Opsommingteken1eniveauSURF"/>
      </w:pPr>
      <w:r w:rsidRPr="00DC2080">
        <w:t>Hoe worden examenperioden/momenten gepubliceerd en vertaald naar lokale planning?</w:t>
      </w:r>
    </w:p>
    <w:p w:rsidRPr="00DC2080" w:rsidR="002B55B7" w:rsidP="00DC2080" w:rsidRDefault="002B55B7" w14:paraId="6AD64D2E" w14:textId="77777777">
      <w:pPr>
        <w:pStyle w:val="Opsommingteken1eniveauSURF"/>
      </w:pPr>
      <w:r w:rsidRPr="00DC2080">
        <w:t>Welke rol heeft het examenbureau vs. CGE-leider vs. onderwijsteam?</w:t>
      </w:r>
    </w:p>
    <w:p w:rsidRPr="00DC2080" w:rsidR="002B55B7" w:rsidP="00DC2080" w:rsidRDefault="002B55B7" w14:paraId="3A5BC4AA" w14:textId="77777777">
      <w:pPr>
        <w:pStyle w:val="Opsommingteken1eniveauSURF"/>
      </w:pPr>
      <w:r w:rsidRPr="00DC2080">
        <w:t xml:space="preserve">Hoe borg je capaciteit (ruimtes, </w:t>
      </w:r>
      <w:proofErr w:type="spellStart"/>
      <w:r w:rsidRPr="00DC2080">
        <w:t>devices</w:t>
      </w:r>
      <w:proofErr w:type="spellEnd"/>
      <w:r w:rsidRPr="00DC2080">
        <w:t>, surveillanten) en no-show reductie?</w:t>
      </w:r>
    </w:p>
    <w:p w:rsidRPr="00993987" w:rsidR="002B55B7" w:rsidP="00794AE8" w:rsidRDefault="002B55B7" w14:paraId="6D947743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1"/>
        <w:gridCol w:w="2961"/>
        <w:gridCol w:w="2516"/>
        <w:gridCol w:w="1735"/>
        <w:gridCol w:w="1422"/>
        <w:gridCol w:w="2485"/>
        <w:gridCol w:w="2042"/>
      </w:tblGrid>
      <w:tr w:rsidR="002B55B7" w:rsidTr="00DC2080" w14:paraId="5F58B6A0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73B02672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47BFCCD7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24221D76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4BD10B0A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2DA149F0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1F9E44B8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DC2080" w:rsidRDefault="002B55B7" w14:paraId="15BF1A18" w14:textId="77777777">
            <w:r>
              <w:t>Notities</w:t>
            </w:r>
          </w:p>
        </w:tc>
      </w:tr>
      <w:tr w:rsidRPr="00993987" w:rsidR="002B55B7" w:rsidTr="00DD219C" w14:paraId="560FE84A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696302E5" w14:textId="77777777">
            <w:pPr>
              <w:pStyle w:val="Plattetekst"/>
            </w:pPr>
            <w:r>
              <w:t>6.2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1673052D" w14:textId="77777777">
            <w:pPr>
              <w:pStyle w:val="Plattetekst"/>
            </w:pPr>
            <w:r>
              <w:t>Jaarplanning examens opstellen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559A5E19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1E18BB41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35D45BBE" w14:textId="77777777">
            <w:pPr>
              <w:pStyle w:val="Plattetekst"/>
            </w:pPr>
            <w:r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2ED06B88" w14:textId="77777777">
            <w:pPr>
              <w:pStyle w:val="Plattetekst"/>
            </w:pPr>
            <w:r w:rsidRPr="00993987">
              <w:t>Planning-data als bron voor koppelvlakken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0CB9FC47" w14:textId="77777777">
            <w:pPr>
              <w:pStyle w:val="Plattetekst"/>
            </w:pPr>
          </w:p>
        </w:tc>
      </w:tr>
      <w:tr w:rsidRPr="00744600" w:rsidR="002B55B7" w:rsidTr="00DD219C" w14:paraId="34180F46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3B4F3713" w14:textId="77777777">
            <w:pPr>
              <w:pStyle w:val="Plattetekst"/>
            </w:pPr>
            <w:r>
              <w:t>6.4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6900A5B9" w14:textId="77777777">
            <w:pPr>
              <w:pStyle w:val="Plattetekst"/>
            </w:pPr>
            <w:r w:rsidRPr="00993987">
              <w:t>Examenperiodes invoeren in SIS/planningsysteem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58E29188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06F5FAC2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25A18A9E" w14:textId="77777777">
            <w:pPr>
              <w:pStyle w:val="Plattetekst"/>
            </w:pPr>
            <w:r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2B55B7" w:rsidR="002B55B7" w:rsidP="00DC2080" w:rsidRDefault="002B55B7" w14:paraId="414F9455" w14:textId="77777777">
            <w:pPr>
              <w:pStyle w:val="Plattetekst"/>
              <w:rPr>
                <w:lang w:val="en-US"/>
              </w:rPr>
            </w:pPr>
            <w:r w:rsidRPr="002B55B7">
              <w:rPr>
                <w:lang w:val="en-US"/>
              </w:rPr>
              <w:t xml:space="preserve">SIS (Eduarte/Osiris/PeopleSoft) </w:t>
            </w:r>
            <w:r w:rsidRPr="002B55B7">
              <w:rPr>
                <w:rFonts w:ascii="Apple Color Emoji" w:hAnsi="Apple Color Emoji" w:cs="Apple Color Emoji"/>
                <w:lang w:val="en-US"/>
              </w:rPr>
              <w:t>↔</w:t>
            </w:r>
            <w:r w:rsidRPr="002B55B7">
              <w:rPr>
                <w:lang w:val="en-US"/>
              </w:rPr>
              <w:t xml:space="preserve"> planning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2B55B7" w:rsidR="002B55B7" w:rsidP="00DC2080" w:rsidRDefault="002B55B7" w14:paraId="24FA5EEA" w14:textId="77777777">
            <w:pPr>
              <w:pStyle w:val="Plattetekst"/>
              <w:rPr>
                <w:lang w:val="en-US"/>
              </w:rPr>
            </w:pPr>
          </w:p>
        </w:tc>
      </w:tr>
      <w:tr w:rsidRPr="00993987" w:rsidR="002B55B7" w:rsidTr="00DD219C" w14:paraId="22369B2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1A0EC939" w14:textId="77777777">
            <w:pPr>
              <w:pStyle w:val="Plattetekst"/>
            </w:pPr>
            <w:r>
              <w:t>7.2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444A4C8D" w14:textId="77777777">
            <w:pPr>
              <w:pStyle w:val="Plattetekst"/>
            </w:pPr>
            <w:r>
              <w:t>Examenmomenten aanmaken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71678394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2B2FB41C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DC2080" w:rsidRDefault="002B55B7" w14:paraId="601D6CDD" w14:textId="77777777">
            <w:pPr>
              <w:pStyle w:val="Plattetekst"/>
            </w:pPr>
            <w:r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63E63A31" w14:textId="77777777">
            <w:pPr>
              <w:pStyle w:val="Plattetekst"/>
            </w:pPr>
            <w:r w:rsidRPr="00993987">
              <w:t>Moment-</w:t>
            </w:r>
            <w:proofErr w:type="spellStart"/>
            <w:r w:rsidRPr="00993987">
              <w:t>id’s</w:t>
            </w:r>
            <w:proofErr w:type="spellEnd"/>
            <w:r w:rsidRPr="00993987">
              <w:t xml:space="preserve"> consistent, t.b.v. uitwisseling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125356D3" w14:textId="77777777">
            <w:pPr>
              <w:pStyle w:val="Plattetekst"/>
            </w:pPr>
          </w:p>
        </w:tc>
      </w:tr>
      <w:tr w:rsidRPr="00993987" w:rsidR="002B55B7" w:rsidTr="00DD219C" w14:paraId="1A690CD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23EAA0A7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7B21E1B5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5DDCE20D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7DD8EBF4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05E0EAAD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2097AC11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993987" w:rsidR="002B55B7" w:rsidP="00DC2080" w:rsidRDefault="002B55B7" w14:paraId="75B0CB02" w14:textId="77777777">
            <w:pPr>
              <w:pStyle w:val="Plattetekst"/>
            </w:pPr>
          </w:p>
        </w:tc>
      </w:tr>
    </w:tbl>
    <w:p w:rsidRPr="00993987" w:rsidR="002B55B7" w:rsidP="00794AE8" w:rsidRDefault="002B55B7" w14:paraId="4B1DF9A8" w14:textId="77777777"/>
    <w:p w:rsidRPr="00993987" w:rsidR="002B55B7" w:rsidP="00794AE8" w:rsidRDefault="002B55B7" w14:paraId="57FF774C" w14:textId="77777777">
      <w:r w:rsidRPr="00993987">
        <w:br w:type="page"/>
      </w:r>
    </w:p>
    <w:p w:rsidRPr="00DC2080" w:rsidR="002B55B7" w:rsidP="00DC2080" w:rsidRDefault="002B55B7" w14:paraId="7E909392" w14:textId="49325822">
      <w:pPr>
        <w:pStyle w:val="Kop2"/>
      </w:pPr>
      <w:r w:rsidRPr="00DC2080">
        <w:lastRenderedPageBreak/>
        <w:t>Toekennen AWE-voorzieningen</w:t>
      </w:r>
    </w:p>
    <w:p w:rsidRPr="00DC2080" w:rsidR="002B55B7" w:rsidP="00DC2080" w:rsidRDefault="002B55B7" w14:paraId="0B7A36A3" w14:textId="77777777">
      <w:r w:rsidRPr="00DC2080">
        <w:t>Werkvorm (20–30 min): 1) scope afbakenen, 2) activiteiten invullen, 3) OKE/SI impact markeren, 4) besluiten en acties noteren.</w:t>
      </w:r>
    </w:p>
    <w:p w:rsidRPr="00DC2080" w:rsidR="002B55B7" w:rsidP="00DC2080" w:rsidRDefault="002B55B7" w14:paraId="6A8EC296" w14:textId="77777777">
      <w:r w:rsidRPr="00DC2080">
        <w:t>Vragen om te beantwoorden:</w:t>
      </w:r>
    </w:p>
    <w:p w:rsidRPr="00DC2080" w:rsidR="002B55B7" w:rsidP="00DC2080" w:rsidRDefault="002B55B7" w14:paraId="01CBD740" w14:textId="77777777">
      <w:pPr>
        <w:pStyle w:val="Opsommingteken1eniveauSURF"/>
      </w:pPr>
      <w:r w:rsidRPr="00DC2080">
        <w:t>Hoe verloopt aanvraag–advies–besluit–registratie (incl. termijnen)?</w:t>
      </w:r>
    </w:p>
    <w:p w:rsidRPr="00DC2080" w:rsidR="002B55B7" w:rsidP="00DC2080" w:rsidRDefault="002B55B7" w14:paraId="040D752A" w14:textId="77777777">
      <w:pPr>
        <w:pStyle w:val="Opsommingteken1eniveauSURF"/>
      </w:pPr>
      <w:r w:rsidRPr="00DC2080">
        <w:t>Welke voorzieningen worden ondersteund door examenplatform en hoe test je dit?</w:t>
      </w:r>
    </w:p>
    <w:p w:rsidRPr="00DC2080" w:rsidR="002B55B7" w:rsidP="00DC2080" w:rsidRDefault="002B55B7" w14:paraId="1354879B" w14:textId="77777777">
      <w:pPr>
        <w:pStyle w:val="Opsommingteken1eniveauSURF"/>
      </w:pPr>
      <w:r w:rsidRPr="00DC2080">
        <w:t>Hoe worden voorzieningen doorgegeven richting planning/afname (OKE-data)?</w:t>
      </w:r>
    </w:p>
    <w:p w:rsidRPr="00993987" w:rsidR="002B55B7" w:rsidP="00794AE8" w:rsidRDefault="002B55B7" w14:paraId="2CE30A64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0"/>
        <w:gridCol w:w="2937"/>
        <w:gridCol w:w="2504"/>
        <w:gridCol w:w="1730"/>
        <w:gridCol w:w="1731"/>
        <w:gridCol w:w="2226"/>
        <w:gridCol w:w="2034"/>
      </w:tblGrid>
      <w:tr w:rsidR="002B55B7" w:rsidTr="00DC2080" w14:paraId="6A1B8D7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D125C51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46C4363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86218C0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65C4F92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E657B5E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63A8B23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EF863DB" w14:textId="77777777">
            <w:r>
              <w:t>Notities</w:t>
            </w:r>
          </w:p>
        </w:tc>
      </w:tr>
      <w:tr w:rsidRPr="00993987" w:rsidR="002B55B7" w:rsidTr="00DD219C" w14:paraId="3CA9850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3E0FF8CF" w14:textId="77777777">
            <w:pPr>
              <w:pStyle w:val="BasistekstSURF"/>
            </w:pPr>
            <w:r w:rsidRPr="00DC2080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5C8F578" w14:textId="77777777">
            <w:pPr>
              <w:pStyle w:val="BasistekstSURF"/>
            </w:pPr>
            <w:r w:rsidRPr="00DC2080">
              <w:t>Aanvraag voorziening indienen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97DAF06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35B03606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4154A8A" w14:textId="77777777">
            <w:pPr>
              <w:pStyle w:val="BasistekstSURF"/>
            </w:pPr>
            <w:r w:rsidRPr="00DC2080">
              <w:t>Student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FD9591C" w14:textId="77777777">
            <w:pPr>
              <w:pStyle w:val="BasistekstSURF"/>
            </w:pPr>
            <w:r w:rsidRPr="00DC2080">
              <w:t>AWE-attributen moeten uitwisselbaar zijn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503C843A" w14:textId="77777777">
            <w:pPr>
              <w:pStyle w:val="BasistekstSURF"/>
            </w:pPr>
          </w:p>
        </w:tc>
      </w:tr>
      <w:tr w:rsidR="002B55B7" w:rsidTr="00DD219C" w14:paraId="3B7AC862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E6237B6" w14:textId="77777777">
            <w:pPr>
              <w:pStyle w:val="BasistekstSURF"/>
            </w:pPr>
            <w:r w:rsidRPr="00DC2080">
              <w:t>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90021DA" w14:textId="77777777">
            <w:pPr>
              <w:pStyle w:val="BasistekstSURF"/>
            </w:pPr>
            <w:r w:rsidRPr="00DC2080">
              <w:t>Advies op aanvraag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51F6EC8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1E9A62E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B98FD0B" w14:textId="77777777">
            <w:pPr>
              <w:pStyle w:val="BasistekstSURF"/>
            </w:pPr>
            <w:r w:rsidRPr="00DC2080">
              <w:t>Zorgcoördinator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573049AA" w14:textId="77777777">
            <w:pPr>
              <w:pStyle w:val="BasistekstSURF"/>
            </w:pPr>
            <w:r w:rsidRPr="00DC2080">
              <w:t>n.v.t.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286E136" w14:textId="77777777">
            <w:pPr>
              <w:pStyle w:val="BasistekstSURF"/>
            </w:pPr>
          </w:p>
        </w:tc>
      </w:tr>
      <w:tr w:rsidR="002B55B7" w:rsidTr="00DD219C" w14:paraId="1B3C82D2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0662380" w14:textId="77777777">
            <w:pPr>
              <w:pStyle w:val="BasistekstSURF"/>
            </w:pPr>
            <w:r w:rsidRPr="00DC2080">
              <w:t>3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96CE5C8" w14:textId="77777777">
            <w:pPr>
              <w:pStyle w:val="BasistekstSURF"/>
            </w:pPr>
            <w:r w:rsidRPr="00DC2080">
              <w:t>Besluit toekennen/afwijzen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1B7DBF0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57D3519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F6AA852" w14:textId="77777777">
            <w:pPr>
              <w:pStyle w:val="BasistekstSURF"/>
            </w:pPr>
            <w:r w:rsidRPr="00DC2080">
              <w:t>Examencommissie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9C83105" w14:textId="77777777">
            <w:pPr>
              <w:pStyle w:val="BasistekstSURF"/>
            </w:pPr>
            <w:r w:rsidRPr="00DC2080">
              <w:t>Besluit vastleggen + communicatie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00D59D9" w14:textId="77777777">
            <w:pPr>
              <w:pStyle w:val="BasistekstSURF"/>
            </w:pPr>
          </w:p>
        </w:tc>
      </w:tr>
      <w:tr w:rsidR="002B55B7" w:rsidTr="00DD219C" w14:paraId="4E2A7E6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B73737A" w14:textId="77777777">
            <w:pPr>
              <w:pStyle w:val="BasistekstSURF"/>
            </w:pPr>
            <w:r w:rsidRPr="00DC2080">
              <w:t>4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721F7D9" w14:textId="77777777">
            <w:pPr>
              <w:pStyle w:val="BasistekstSURF"/>
            </w:pPr>
            <w:r w:rsidRPr="00DC2080">
              <w:t>Voorzieningen registreren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D2E024C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391AD582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557DA308" w14:textId="77777777">
            <w:pPr>
              <w:pStyle w:val="BasistekstSURF"/>
            </w:pPr>
            <w:r w:rsidRPr="00DC2080">
              <w:t>Examencommissie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FE45CB2" w14:textId="77777777">
            <w:pPr>
              <w:pStyle w:val="BasistekstSURF"/>
            </w:pPr>
            <w:r w:rsidRPr="00DC2080">
              <w:t xml:space="preserve">SIS </w:t>
            </w:r>
            <w:r w:rsidRPr="00DC2080">
              <w:rPr>
                <w:rFonts w:ascii="Times New Roman" w:hAnsi="Times New Roman" w:cs="Times New Roman"/>
              </w:rPr>
              <w:t>→</w:t>
            </w:r>
            <w:r w:rsidRPr="00DC2080">
              <w:t xml:space="preserve"> planning/afname (koppeling)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6C4FCFF" w14:textId="77777777">
            <w:pPr>
              <w:pStyle w:val="BasistekstSURF"/>
            </w:pPr>
          </w:p>
        </w:tc>
      </w:tr>
      <w:tr w:rsidR="002B55B7" w:rsidTr="00DD219C" w14:paraId="7C0D71FB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F4119DA" w14:textId="77777777">
            <w:pPr>
              <w:pStyle w:val="BasistekstSURF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F899C83" w14:textId="77777777">
            <w:pPr>
              <w:pStyle w:val="BasistekstSURF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D45F8AD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061C954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2759C77" w14:textId="77777777">
            <w:pPr>
              <w:pStyle w:val="BasistekstSURF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500724D" w14:textId="77777777">
            <w:pPr>
              <w:pStyle w:val="BasistekstSURF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D2DAB32" w14:textId="77777777">
            <w:pPr>
              <w:pStyle w:val="BasistekstSURF"/>
            </w:pPr>
          </w:p>
        </w:tc>
      </w:tr>
    </w:tbl>
    <w:p w:rsidR="002B55B7" w:rsidP="00794AE8" w:rsidRDefault="002B55B7" w14:paraId="2ADA9BB4" w14:textId="77777777"/>
    <w:p w:rsidR="002B55B7" w:rsidP="00794AE8" w:rsidRDefault="002B55B7" w14:paraId="1F940310" w14:textId="5DE507CE"/>
    <w:p w:rsidRPr="00DC2080" w:rsidR="002B55B7" w:rsidP="00DC2080" w:rsidRDefault="002B55B7" w14:paraId="0C4638E9" w14:textId="4681D951">
      <w:pPr>
        <w:pStyle w:val="Kop2"/>
      </w:pPr>
      <w:r w:rsidRPr="00DC2080">
        <w:lastRenderedPageBreak/>
        <w:t>Aanmelden examens (inschrijven)</w:t>
      </w:r>
    </w:p>
    <w:p w:rsidRPr="00993987" w:rsidR="002B55B7" w:rsidP="00794AE8" w:rsidRDefault="002B55B7" w14:paraId="7D01E9AE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4D6EAA67" w14:textId="77777777">
      <w:r>
        <w:t>Vragen om te beantwoorden:</w:t>
      </w:r>
    </w:p>
    <w:p w:rsidRPr="00DC2080" w:rsidR="002B55B7" w:rsidP="00DC2080" w:rsidRDefault="002B55B7" w14:paraId="298C045E" w14:textId="77777777">
      <w:pPr>
        <w:pStyle w:val="Opsommingteken1eniveauSURF"/>
      </w:pPr>
      <w:r w:rsidRPr="00DC2080">
        <w:t>Wie schrijft in (student, examenbureau, team) en op basis waarvan (examenprogramma/cohort)?</w:t>
      </w:r>
    </w:p>
    <w:p w:rsidRPr="00DC2080" w:rsidR="002B55B7" w:rsidP="00DC2080" w:rsidRDefault="002B55B7" w14:paraId="7B90408B" w14:textId="015B618C">
      <w:pPr>
        <w:pStyle w:val="Opsommingteken1eniveauSURF"/>
      </w:pPr>
      <w:r w:rsidR="002B55B7">
        <w:rPr/>
        <w:t xml:space="preserve">Hoe ga je om met meerjarige opleidingen, </w:t>
      </w:r>
      <w:r w:rsidR="6C348A8C">
        <w:rPr/>
        <w:t>her inschrijven</w:t>
      </w:r>
      <w:r w:rsidR="002B55B7">
        <w:rPr/>
        <w:t xml:space="preserve"> en datakwaliteit?</w:t>
      </w:r>
    </w:p>
    <w:p w:rsidRPr="00DC2080" w:rsidR="002B55B7" w:rsidP="00DC2080" w:rsidRDefault="002B55B7" w14:paraId="68090FC0" w14:textId="77777777">
      <w:pPr>
        <w:pStyle w:val="Opsommingteken1eniveauSURF"/>
      </w:pPr>
      <w:r w:rsidRPr="00DC2080">
        <w:t>Welke minimale dataset is nodig voor afname (student, examen, moment, voorzieningen)?</w:t>
      </w:r>
    </w:p>
    <w:p w:rsidRPr="00993987" w:rsidR="002B55B7" w:rsidP="00794AE8" w:rsidRDefault="002B55B7" w14:paraId="3EAE314F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70"/>
        <w:gridCol w:w="2689"/>
        <w:gridCol w:w="2132"/>
        <w:gridCol w:w="1574"/>
        <w:gridCol w:w="2941"/>
        <w:gridCol w:w="2054"/>
        <w:gridCol w:w="1802"/>
      </w:tblGrid>
      <w:tr w:rsidR="002B55B7" w:rsidTr="00DC2080" w14:paraId="7D7AE67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BA68781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EA9379A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CC703AF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9E52A44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7933671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59C4851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78F3F43" w14:textId="77777777">
            <w:r>
              <w:t>Notities</w:t>
            </w:r>
          </w:p>
        </w:tc>
      </w:tr>
      <w:tr w:rsidRPr="00DC2080" w:rsidR="002B55B7" w:rsidTr="00DD219C" w14:paraId="516452C1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6EE98B52" w14:textId="77777777">
            <w:pPr>
              <w:pStyle w:val="BasistekstSURF"/>
            </w:pPr>
            <w:r w:rsidRPr="00DC2080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092CC4B" w14:textId="77777777">
            <w:pPr>
              <w:pStyle w:val="BasistekstSURF"/>
            </w:pPr>
            <w:r w:rsidRPr="00DC2080">
              <w:t>Examenprogramma koppelen aan student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6AB40454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716F55E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66CFCB5F" w14:textId="77777777">
            <w:pPr>
              <w:pStyle w:val="BasistekstSURF"/>
            </w:pPr>
            <w:r w:rsidRPr="00DC2080">
              <w:t>Examenbureau/examenadministratie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CB9EC81" w14:textId="77777777">
            <w:pPr>
              <w:pStyle w:val="BasistekstSURF"/>
            </w:pPr>
            <w:r w:rsidRPr="00DC2080">
              <w:t>SIS bron voor inschrijving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3B2E769" w14:textId="77777777">
            <w:pPr>
              <w:pStyle w:val="BasistekstSURF"/>
            </w:pPr>
          </w:p>
        </w:tc>
      </w:tr>
      <w:tr w:rsidRPr="00DC2080" w:rsidR="002B55B7" w:rsidTr="00DD219C" w14:paraId="0ECAA9BA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0C78504" w14:textId="77777777">
            <w:pPr>
              <w:pStyle w:val="BasistekstSURF"/>
            </w:pPr>
            <w:r w:rsidRPr="00DC2080">
              <w:t>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5146A831" w14:textId="77777777">
            <w:pPr>
              <w:pStyle w:val="BasistekstSURF"/>
            </w:pPr>
            <w:r w:rsidRPr="00DC2080">
              <w:t>Student inschrijven op cursus/toets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1EAF536B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471FEDC3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EF12D07" w14:textId="77777777">
            <w:pPr>
              <w:pStyle w:val="BasistekstSURF"/>
            </w:pPr>
            <w:r w:rsidRPr="00DC2080">
              <w:t>Examenbureau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559418D" w14:textId="77777777">
            <w:pPr>
              <w:pStyle w:val="BasistekstSURF"/>
            </w:pPr>
            <w:r w:rsidRPr="00DC2080">
              <w:t xml:space="preserve">Inschrijving </w:t>
            </w:r>
            <w:r w:rsidRPr="00DC2080">
              <w:rPr>
                <w:rFonts w:ascii="Apple Color Emoji" w:hAnsi="Apple Color Emoji" w:cs="Apple Color Emoji"/>
              </w:rPr>
              <w:t>↔</w:t>
            </w:r>
            <w:r w:rsidRPr="00DC2080">
              <w:t xml:space="preserve"> afnameplatform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C34C085" w14:textId="77777777">
            <w:pPr>
              <w:pStyle w:val="BasistekstSURF"/>
            </w:pPr>
          </w:p>
        </w:tc>
      </w:tr>
      <w:tr w:rsidRPr="00DC2080" w:rsidR="002B55B7" w:rsidTr="00DD219C" w14:paraId="39D5F802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0FDDFE58" w14:textId="77777777">
            <w:pPr>
              <w:pStyle w:val="BasistekstSURF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52732B2B" w14:textId="77777777">
            <w:pPr>
              <w:pStyle w:val="BasistekstSURF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74BE91D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263AC4DE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379F4F7E" w14:textId="77777777">
            <w:pPr>
              <w:pStyle w:val="BasistekstSURF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75B95C41" w14:textId="77777777">
            <w:pPr>
              <w:pStyle w:val="BasistekstSURF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DC2080" w:rsidR="002B55B7" w:rsidP="00DC2080" w:rsidRDefault="002B55B7" w14:paraId="63150E64" w14:textId="77777777">
            <w:pPr>
              <w:pStyle w:val="BasistekstSURF"/>
            </w:pPr>
          </w:p>
        </w:tc>
      </w:tr>
    </w:tbl>
    <w:p w:rsidR="002B55B7" w:rsidP="00794AE8" w:rsidRDefault="002B55B7" w14:paraId="60982ADC" w14:textId="77777777"/>
    <w:p w:rsidR="002B55B7" w:rsidP="00794AE8" w:rsidRDefault="002B55B7" w14:paraId="48B1145C" w14:textId="77777777">
      <w:r>
        <w:br w:type="page"/>
      </w:r>
    </w:p>
    <w:p w:rsidRPr="00DC2080" w:rsidR="002B55B7" w:rsidP="00DC2080" w:rsidRDefault="002B55B7" w14:paraId="4C66F07A" w14:textId="31975DF0">
      <w:pPr>
        <w:pStyle w:val="Kop2"/>
      </w:pPr>
      <w:r w:rsidRPr="00DC2080">
        <w:lastRenderedPageBreak/>
        <w:t>Matchen aanmelding en examenaanbod</w:t>
      </w:r>
    </w:p>
    <w:p w:rsidRPr="00993987" w:rsidR="002B55B7" w:rsidP="00794AE8" w:rsidRDefault="002B55B7" w14:paraId="2424571B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212E7808" w14:textId="77777777">
      <w:r>
        <w:t>Vragen om te beantwoorden:</w:t>
      </w:r>
    </w:p>
    <w:p w:rsidRPr="00993987" w:rsidR="002B55B7" w:rsidP="00DC2080" w:rsidRDefault="002B55B7" w14:paraId="0EBFA0DA" w14:textId="77777777">
      <w:pPr>
        <w:pStyle w:val="Opsommingteken1eniveauSURF"/>
      </w:pPr>
      <w:r w:rsidRPr="00993987">
        <w:t>Welke route(s) hanteert Instelling X: student plant zelf of centrale planning op basis van ‘vrijgave’/Go?</w:t>
      </w:r>
    </w:p>
    <w:p w:rsidRPr="00993987" w:rsidR="002B55B7" w:rsidP="00DC2080" w:rsidRDefault="002B55B7" w14:paraId="688A8BC8" w14:textId="77777777">
      <w:pPr>
        <w:pStyle w:val="Opsommingteken1eniveauSURF"/>
      </w:pPr>
      <w:r w:rsidRPr="00993987">
        <w:t>Hoe leg je ‘Go’ vast (inclusief ‘Go met negatief advies’) en hoe borg je herleidbaarheid?</w:t>
      </w:r>
    </w:p>
    <w:p w:rsidRPr="00993987" w:rsidR="002B55B7" w:rsidP="00DC2080" w:rsidRDefault="002B55B7" w14:paraId="26216787" w14:textId="77777777">
      <w:pPr>
        <w:pStyle w:val="Opsommingteken1eniveauSURF"/>
      </w:pPr>
      <w:r w:rsidRPr="00993987">
        <w:t>Welke communicatie ontvangt student (bevestiging, rooster, wijziging)?</w:t>
      </w:r>
    </w:p>
    <w:p w:rsidRPr="00993987" w:rsidR="002B55B7" w:rsidP="00794AE8" w:rsidRDefault="002B55B7" w14:paraId="6A8D60C9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96"/>
        <w:gridCol w:w="2890"/>
        <w:gridCol w:w="2460"/>
        <w:gridCol w:w="1711"/>
        <w:gridCol w:w="1965"/>
        <w:gridCol w:w="2134"/>
        <w:gridCol w:w="2006"/>
      </w:tblGrid>
      <w:tr w:rsidR="002B55B7" w:rsidTr="06F2D141" w14:paraId="182EC55A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4CC6E871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05D026B3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1D6946DE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6AD08212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5C1ADB0F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0D52A54B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tcMar/>
            <w:vAlign w:val="center"/>
          </w:tcPr>
          <w:p w:rsidR="002B55B7" w:rsidP="00794AE8" w:rsidRDefault="002B55B7" w14:paraId="369BF5BB" w14:textId="77777777">
            <w:r>
              <w:t>Notities</w:t>
            </w:r>
          </w:p>
        </w:tc>
      </w:tr>
      <w:tr w:rsidRPr="00993987" w:rsidR="002B55B7" w:rsidTr="06F2D141" w14:paraId="7B32A6F0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5555CCEF" w14:textId="77777777">
            <w:r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57A3D25A" w14:textId="49E3162A">
            <w:pPr>
              <w:pStyle w:val="Plattetekst"/>
            </w:pPr>
            <w:r w:rsidR="002B55B7">
              <w:rPr/>
              <w:t xml:space="preserve">Studenten </w:t>
            </w:r>
            <w:r w:rsidR="002B55B7">
              <w:rPr/>
              <w:t>vrijgeven/</w:t>
            </w:r>
            <w:r w:rsidR="002B55B7">
              <w:rPr/>
              <w:t xml:space="preserve"> Go registreren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42C9A541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4CD5914B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3833CC8E" w14:textId="77777777">
            <w:pPr>
              <w:pStyle w:val="Plattetekst"/>
            </w:pPr>
            <w:r w:rsidRPr="00DC2080">
              <w:t>Docent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363B230D" w14:textId="77777777">
            <w:pPr>
              <w:pStyle w:val="Plattetekst"/>
            </w:pPr>
            <w:r w:rsidRPr="00DC2080">
              <w:t>Vrijgave-status als data-element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15BC7DCC" w14:textId="77777777">
            <w:pPr>
              <w:pStyle w:val="Plattetekst"/>
            </w:pPr>
          </w:p>
        </w:tc>
      </w:tr>
      <w:tr w:rsidR="002B55B7" w:rsidTr="06F2D141" w14:paraId="56A7E19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613B4F5B" w14:textId="77777777">
            <w:r>
              <w:t>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3B602DCD" w14:textId="77777777">
            <w:pPr>
              <w:pStyle w:val="Plattetekst"/>
            </w:pPr>
            <w:r w:rsidRPr="00DC2080">
              <w:t>Inschrijven op examenmoment (student/CEB)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73C9DFD8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229D6186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0AB3157E" w14:textId="77777777">
            <w:pPr>
              <w:pStyle w:val="Plattetekst"/>
            </w:pPr>
            <w:r w:rsidRPr="00DC2080">
              <w:t>Student/Examenbureau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134C4503" w14:textId="77777777">
            <w:pPr>
              <w:pStyle w:val="Plattetekst"/>
            </w:pPr>
            <w:r w:rsidRPr="00DC2080">
              <w:t>Moment-</w:t>
            </w:r>
            <w:proofErr w:type="spellStart"/>
            <w:r w:rsidRPr="00DC2080">
              <w:t>id</w:t>
            </w:r>
            <w:proofErr w:type="spellEnd"/>
            <w:r w:rsidRPr="00DC2080">
              <w:t xml:space="preserve"> </w:t>
            </w:r>
            <w:r w:rsidRPr="00DC2080">
              <w:rPr>
                <w:rFonts w:ascii="Apple Color Emoji" w:hAnsi="Apple Color Emoji" w:cs="Apple Color Emoji"/>
              </w:rPr>
              <w:t>↔</w:t>
            </w:r>
            <w:r w:rsidRPr="00DC2080">
              <w:t xml:space="preserve"> afname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70004D71" w14:textId="77777777">
            <w:pPr>
              <w:pStyle w:val="Plattetekst"/>
            </w:pPr>
          </w:p>
        </w:tc>
      </w:tr>
      <w:tr w:rsidR="002B55B7" w:rsidTr="06F2D141" w14:paraId="6F7C2161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018602CD" w14:textId="77777777">
            <w:r>
              <w:t>5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0D2614A5" w14:textId="77777777">
            <w:pPr>
              <w:pStyle w:val="Plattetekst"/>
            </w:pPr>
            <w:r w:rsidRPr="00DC2080">
              <w:t>Inschrijfbevestiging verzenden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08F2AAD4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60903E6C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18B7AEA9" w14:textId="77777777">
            <w:pPr>
              <w:pStyle w:val="Plattetekst"/>
            </w:pPr>
            <w:r w:rsidRPr="00DC2080">
              <w:t>Systeem (automatisch)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59B43719" w14:textId="77777777">
            <w:pPr>
              <w:pStyle w:val="Plattetekst"/>
            </w:pPr>
            <w:r w:rsidRPr="00DC2080">
              <w:t>Audit-</w:t>
            </w:r>
            <w:proofErr w:type="spellStart"/>
            <w:r w:rsidRPr="00DC2080">
              <w:t>trail</w:t>
            </w:r>
            <w:proofErr w:type="spellEnd"/>
            <w:r w:rsidRPr="00DC2080">
              <w:t xml:space="preserve"> communicatie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71B2B2A4" w14:textId="77777777">
            <w:pPr>
              <w:pStyle w:val="Plattetekst"/>
            </w:pPr>
          </w:p>
        </w:tc>
      </w:tr>
      <w:tr w:rsidR="002B55B7" w:rsidTr="06F2D141" w14:paraId="7EAF3A2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="002B55B7" w:rsidP="00794AE8" w:rsidRDefault="002B55B7" w14:paraId="08198459" w14:textId="77777777"/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55F6F26B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7DBED386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1CC5C806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6A9749E5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48FACD7A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tcMar/>
          </w:tcPr>
          <w:p w:rsidRPr="00DC2080" w:rsidR="002B55B7" w:rsidP="00DC2080" w:rsidRDefault="002B55B7" w14:paraId="58A9A1C0" w14:textId="77777777">
            <w:pPr>
              <w:pStyle w:val="Plattetekst"/>
            </w:pPr>
          </w:p>
        </w:tc>
      </w:tr>
    </w:tbl>
    <w:p w:rsidR="002B55B7" w:rsidP="00794AE8" w:rsidRDefault="002B55B7" w14:paraId="23580B72" w14:textId="77777777"/>
    <w:p w:rsidR="002B55B7" w:rsidP="00794AE8" w:rsidRDefault="002B55B7" w14:paraId="03BBDD53" w14:textId="77777777">
      <w:r>
        <w:br w:type="page"/>
      </w:r>
    </w:p>
    <w:p w:rsidRPr="007804E7" w:rsidR="002B55B7" w:rsidP="007804E7" w:rsidRDefault="002B55B7" w14:paraId="59266283" w14:textId="66CA21BA">
      <w:pPr>
        <w:pStyle w:val="Kop2"/>
        <w:rPr/>
      </w:pPr>
      <w:r w:rsidR="002B55B7">
        <w:rPr/>
        <w:t xml:space="preserve">Informeren </w:t>
      </w:r>
      <w:r w:rsidR="231FD469">
        <w:rPr/>
        <w:t>surveillant/</w:t>
      </w:r>
      <w:r w:rsidR="002B55B7">
        <w:rPr/>
        <w:t xml:space="preserve"> beoordelaar</w:t>
      </w:r>
    </w:p>
    <w:p w:rsidRPr="00993987" w:rsidR="002B55B7" w:rsidP="00794AE8" w:rsidRDefault="002B55B7" w14:paraId="309E1F9F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3D2FDD0C" w14:textId="77777777">
      <w:r>
        <w:t>Vragen om te beantwoorden:</w:t>
      </w:r>
    </w:p>
    <w:p w:rsidRPr="007804E7" w:rsidR="002B55B7" w:rsidP="007804E7" w:rsidRDefault="002B55B7" w14:paraId="703FD75E" w14:textId="77777777">
      <w:pPr>
        <w:pStyle w:val="Opsommingteken1eniveauSURF"/>
      </w:pPr>
      <w:r w:rsidRPr="007804E7">
        <w:t>Hoe worden rollen gekoppeld aan momenten (surveillant/afnameleider) en hoe wordt dit gecommuniceerd?</w:t>
      </w:r>
    </w:p>
    <w:p w:rsidRPr="007804E7" w:rsidR="002B55B7" w:rsidP="007804E7" w:rsidRDefault="002B55B7" w14:paraId="5C363253" w14:textId="77777777">
      <w:pPr>
        <w:pStyle w:val="Opsommingteken1eniveauSURF"/>
      </w:pPr>
      <w:r w:rsidRPr="007804E7">
        <w:t>Welke autorisaties zijn nodig voor interne/externe surveillanten?</w:t>
      </w:r>
    </w:p>
    <w:p w:rsidRPr="007804E7" w:rsidR="002B55B7" w:rsidP="007804E7" w:rsidRDefault="002B55B7" w14:paraId="263579B0" w14:textId="77777777">
      <w:pPr>
        <w:pStyle w:val="Opsommingteken1eniveauSURF"/>
      </w:pPr>
      <w:r w:rsidRPr="007804E7">
        <w:t>Welke informatie moet beschikbaar zijn (presentielijst, voorzieningen, incidentprocedure)?</w:t>
      </w:r>
    </w:p>
    <w:p w:rsidRPr="00993987" w:rsidR="002B55B7" w:rsidP="00794AE8" w:rsidRDefault="002B55B7" w14:paraId="6C8A1F1D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2"/>
        <w:gridCol w:w="3071"/>
        <w:gridCol w:w="2535"/>
        <w:gridCol w:w="1743"/>
        <w:gridCol w:w="1429"/>
        <w:gridCol w:w="2329"/>
        <w:gridCol w:w="2053"/>
      </w:tblGrid>
      <w:tr w:rsidR="002B55B7" w:rsidTr="007804E7" w14:paraId="3BD63BFC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9D894FF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4D8BF0C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A2602FB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F4D25EF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DB517FF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76640C3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8CF82B6" w14:textId="77777777">
            <w:r>
              <w:t>Notities</w:t>
            </w:r>
          </w:p>
        </w:tc>
      </w:tr>
      <w:tr w:rsidR="002B55B7" w:rsidTr="00DD219C" w14:paraId="4F125094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4C81168" w14:textId="77777777">
            <w:pPr>
              <w:pStyle w:val="BasistekstSURF"/>
            </w:pPr>
            <w:r w:rsidRPr="007804E7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A509AF9" w14:textId="77777777">
            <w:pPr>
              <w:pStyle w:val="BasistekstSURF"/>
            </w:pPr>
            <w:r w:rsidRPr="007804E7">
              <w:t>Surveillant/afnameleider toewijzen aan moment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1561447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E54CF1F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69A9E51" w14:textId="77777777">
            <w:pPr>
              <w:pStyle w:val="BasistekstSURF"/>
            </w:pPr>
            <w:r w:rsidRPr="007804E7"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4B88342" w14:textId="77777777">
            <w:pPr>
              <w:pStyle w:val="BasistekstSURF"/>
            </w:pPr>
            <w:r w:rsidRPr="007804E7">
              <w:t xml:space="preserve">Rol-toewijzing </w:t>
            </w:r>
            <w:r w:rsidRPr="007804E7">
              <w:rPr>
                <w:rFonts w:ascii="Apple Color Emoji" w:hAnsi="Apple Color Emoji" w:cs="Apple Color Emoji"/>
              </w:rPr>
              <w:t>↔</w:t>
            </w:r>
            <w:r w:rsidRPr="007804E7">
              <w:t xml:space="preserve"> planning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45906227" w14:textId="77777777"/>
        </w:tc>
      </w:tr>
      <w:tr w:rsidR="002B55B7" w:rsidTr="00DD219C" w14:paraId="1826BA98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CAA1283" w14:textId="77777777">
            <w:pPr>
              <w:pStyle w:val="BasistekstSURF"/>
            </w:pPr>
            <w:r w:rsidRPr="007804E7">
              <w:t>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394EFC6" w14:textId="77777777">
            <w:pPr>
              <w:pStyle w:val="BasistekstSURF"/>
            </w:pPr>
            <w:r w:rsidRPr="007804E7">
              <w:t>Surveillant informeren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3BF6402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06C7BEA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CDA9C04" w14:textId="77777777">
            <w:pPr>
              <w:pStyle w:val="BasistekstSURF"/>
            </w:pPr>
            <w:r w:rsidRPr="007804E7"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9A047C2" w14:textId="77777777">
            <w:pPr>
              <w:pStyle w:val="BasistekstSURF"/>
            </w:pPr>
            <w:r w:rsidRPr="007804E7">
              <w:t xml:space="preserve">Communicatiekanaal &amp; </w:t>
            </w:r>
            <w:proofErr w:type="spellStart"/>
            <w:r w:rsidRPr="007804E7">
              <w:t>logging</w:t>
            </w:r>
            <w:proofErr w:type="spellEnd"/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34ED8C28" w14:textId="77777777"/>
        </w:tc>
      </w:tr>
      <w:tr w:rsidR="002B55B7" w:rsidTr="00DD219C" w14:paraId="62B7DD63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0D10774" w14:textId="77777777">
            <w:pPr>
              <w:pStyle w:val="BasistekstSURF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E17A364" w14:textId="77777777">
            <w:pPr>
              <w:pStyle w:val="BasistekstSURF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BE3FA49" w14:textId="77777777">
            <w:pPr>
              <w:pStyle w:val="BasistekstSURF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4059CE2" w14:textId="77777777">
            <w:pPr>
              <w:pStyle w:val="BasistekstSURF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6606630" w14:textId="77777777">
            <w:pPr>
              <w:pStyle w:val="BasistekstSURF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B3D2258" w14:textId="77777777">
            <w:pPr>
              <w:pStyle w:val="BasistekstSURF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035B5AD2" w14:textId="77777777"/>
        </w:tc>
      </w:tr>
    </w:tbl>
    <w:p w:rsidR="002B55B7" w:rsidP="00794AE8" w:rsidRDefault="002B55B7" w14:paraId="42B51A86" w14:textId="77777777"/>
    <w:p w:rsidR="002B55B7" w:rsidP="00794AE8" w:rsidRDefault="002B55B7" w14:paraId="38C74E50" w14:textId="77777777">
      <w:r>
        <w:br w:type="page"/>
      </w:r>
    </w:p>
    <w:p w:rsidRPr="007804E7" w:rsidR="002B55B7" w:rsidP="007804E7" w:rsidRDefault="002B55B7" w14:paraId="51141F6A" w14:textId="6A7DEA50">
      <w:pPr>
        <w:pStyle w:val="Kop2"/>
      </w:pPr>
      <w:r w:rsidRPr="007804E7">
        <w:lastRenderedPageBreak/>
        <w:t>Voorbereiden uitvoering examen</w:t>
      </w:r>
    </w:p>
    <w:p w:rsidRPr="00993987" w:rsidR="002B55B7" w:rsidP="00794AE8" w:rsidRDefault="002B55B7" w14:paraId="0C0602DF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5DA8E4ED" w14:textId="77777777">
      <w:r>
        <w:t>Vragen om te beantwoorden:</w:t>
      </w:r>
    </w:p>
    <w:p w:rsidRPr="007804E7" w:rsidR="002B55B7" w:rsidP="007804E7" w:rsidRDefault="002B55B7" w14:paraId="33632F9D" w14:textId="77777777">
      <w:pPr>
        <w:pStyle w:val="Opsommingteken1eniveauSURF"/>
      </w:pPr>
      <w:r w:rsidRPr="007804E7">
        <w:t>Wanneer sluit je inschrijvingen en hoe wordt het proces-verbaal/presentielijst gegenereerd?</w:t>
      </w:r>
    </w:p>
    <w:p w:rsidRPr="007804E7" w:rsidR="002B55B7" w:rsidP="007804E7" w:rsidRDefault="002B55B7" w14:paraId="7F2679DD" w14:textId="77777777">
      <w:pPr>
        <w:pStyle w:val="Opsommingteken1eniveauSURF"/>
      </w:pPr>
      <w:r w:rsidRPr="007804E7">
        <w:t>Hoe worden voorzieningen gecontroleerd en ingericht (software, netwerk, ruimte)?</w:t>
      </w:r>
    </w:p>
    <w:p w:rsidRPr="007804E7" w:rsidR="002B55B7" w:rsidP="007804E7" w:rsidRDefault="002B55B7" w14:paraId="021E1FB4" w14:textId="77777777">
      <w:pPr>
        <w:pStyle w:val="Opsommingteken1eniveauSURF"/>
      </w:pPr>
      <w:r w:rsidRPr="007804E7">
        <w:t xml:space="preserve">Welke </w:t>
      </w:r>
      <w:proofErr w:type="spellStart"/>
      <w:r w:rsidRPr="007804E7">
        <w:t>fallback</w:t>
      </w:r>
      <w:proofErr w:type="spellEnd"/>
      <w:r w:rsidRPr="007804E7">
        <w:t>-procedure geldt bij storingen?</w:t>
      </w:r>
    </w:p>
    <w:p w:rsidRPr="00993987" w:rsidR="002B55B7" w:rsidP="00794AE8" w:rsidRDefault="002B55B7" w14:paraId="58B2FF00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2"/>
        <w:gridCol w:w="3068"/>
        <w:gridCol w:w="2536"/>
        <w:gridCol w:w="1743"/>
        <w:gridCol w:w="1430"/>
        <w:gridCol w:w="2329"/>
        <w:gridCol w:w="2054"/>
      </w:tblGrid>
      <w:tr w:rsidR="002B55B7" w:rsidTr="007804E7" w14:paraId="4A54B19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5ED8F32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59B6D18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6B51C32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D0761E9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F4406E0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4FC8BA68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2A40B5C" w14:textId="77777777">
            <w:r>
              <w:t>Notities</w:t>
            </w:r>
          </w:p>
        </w:tc>
      </w:tr>
      <w:tr w:rsidR="002B55B7" w:rsidTr="00DD219C" w14:paraId="1EDC5D31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E2EFB80" w14:textId="77777777">
            <w:pPr>
              <w:pStyle w:val="Plattetekst"/>
            </w:pPr>
            <w:r w:rsidRPr="007804E7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B733610" w14:textId="77777777">
            <w:pPr>
              <w:pStyle w:val="Plattetekst"/>
            </w:pPr>
            <w:r w:rsidRPr="007804E7">
              <w:t>Inschrijvingen sluiten en examen klaarzetten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DEDF879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D62330A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B4CF4DB" w14:textId="77777777">
            <w:pPr>
              <w:pStyle w:val="Plattetekst"/>
            </w:pPr>
            <w:r w:rsidRPr="007804E7"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25A3073" w14:textId="77777777">
            <w:pPr>
              <w:pStyle w:val="Plattetekst"/>
            </w:pPr>
            <w:r w:rsidRPr="007804E7">
              <w:t>Trigger richting afnameplatform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0901A324" w14:textId="77777777"/>
        </w:tc>
      </w:tr>
      <w:tr w:rsidRPr="00744600" w:rsidR="002B55B7" w:rsidTr="00DD219C" w14:paraId="6621FBE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6EFF4B9" w14:textId="77777777">
            <w:pPr>
              <w:pStyle w:val="Plattetekst"/>
            </w:pPr>
            <w:r w:rsidRPr="007804E7">
              <w:t>3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E8C2178" w14:textId="77777777">
            <w:pPr>
              <w:pStyle w:val="Plattetekst"/>
            </w:pPr>
            <w:r w:rsidRPr="007804E7">
              <w:t>Proces-verbaal en presentielijst beschikbaar stellen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0ECBE47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54C80C9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2F57470" w14:textId="77777777">
            <w:pPr>
              <w:pStyle w:val="Plattetekst"/>
            </w:pPr>
            <w:r w:rsidRPr="007804E7"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265207" w:rsidR="002B55B7" w:rsidP="007804E7" w:rsidRDefault="002B55B7" w14:paraId="2D80C93A" w14:textId="77777777">
            <w:pPr>
              <w:pStyle w:val="Plattetekst"/>
              <w:rPr>
                <w:lang w:val="en-US"/>
              </w:rPr>
            </w:pPr>
            <w:r w:rsidRPr="00265207">
              <w:rPr>
                <w:lang w:val="en-US"/>
              </w:rPr>
              <w:t xml:space="preserve">PV-data </w:t>
            </w:r>
            <w:proofErr w:type="spellStart"/>
            <w:r w:rsidRPr="00265207">
              <w:rPr>
                <w:lang w:val="en-US"/>
              </w:rPr>
              <w:t>uit</w:t>
            </w:r>
            <w:proofErr w:type="spellEnd"/>
            <w:r w:rsidRPr="00265207">
              <w:rPr>
                <w:lang w:val="en-US"/>
              </w:rPr>
              <w:t xml:space="preserve"> SIS/planning/</w:t>
            </w:r>
            <w:proofErr w:type="spellStart"/>
            <w:r w:rsidRPr="00265207">
              <w:rPr>
                <w:lang w:val="en-US"/>
              </w:rPr>
              <w:t>afname</w:t>
            </w:r>
            <w:proofErr w:type="spellEnd"/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2B55B7" w:rsidR="002B55B7" w:rsidP="00794AE8" w:rsidRDefault="002B55B7" w14:paraId="40B4760F" w14:textId="77777777">
            <w:pPr>
              <w:rPr>
                <w:lang w:val="en-US"/>
              </w:rPr>
            </w:pPr>
          </w:p>
        </w:tc>
      </w:tr>
      <w:tr w:rsidR="002B55B7" w:rsidTr="00DD219C" w14:paraId="2A93B1B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0CADB89" w14:textId="77777777">
            <w:pPr>
              <w:pStyle w:val="Plattetekst"/>
            </w:pPr>
            <w:r w:rsidRPr="007804E7">
              <w:t>4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154FD32" w14:textId="77777777">
            <w:pPr>
              <w:pStyle w:val="Plattetekst"/>
            </w:pPr>
            <w:r w:rsidRPr="007804E7">
              <w:t>Voorzieningen controleren/beschikbaar stellen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4824C9D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5C220FD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37870C9" w14:textId="77777777">
            <w:pPr>
              <w:pStyle w:val="Plattetekst"/>
            </w:pPr>
            <w:r w:rsidRPr="007804E7"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E8BB7EA" w14:textId="77777777">
            <w:pPr>
              <w:pStyle w:val="Plattetekst"/>
            </w:pPr>
            <w:r w:rsidRPr="007804E7">
              <w:t>AWE correct doorgezet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511B9799" w14:textId="77777777"/>
        </w:tc>
      </w:tr>
      <w:tr w:rsidR="002B55B7" w:rsidTr="00DD219C" w14:paraId="0A894362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F154085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D59315D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1C7B127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4E3DC17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47F3DAB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06D7E65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4396C826" w14:textId="77777777"/>
        </w:tc>
      </w:tr>
    </w:tbl>
    <w:p w:rsidR="002B55B7" w:rsidP="00794AE8" w:rsidRDefault="002B55B7" w14:paraId="4EEAB774" w14:textId="77777777"/>
    <w:p w:rsidR="002B55B7" w:rsidP="00794AE8" w:rsidRDefault="002B55B7" w14:paraId="1D8CC777" w14:textId="77777777">
      <w:r>
        <w:br w:type="page"/>
      </w:r>
    </w:p>
    <w:p w:rsidR="002B55B7" w:rsidP="007804E7" w:rsidRDefault="002B55B7" w14:paraId="3CCCF067" w14:textId="6F8DC939">
      <w:pPr>
        <w:pStyle w:val="Kop2"/>
      </w:pPr>
      <w:r>
        <w:lastRenderedPageBreak/>
        <w:t>Uitvoeren examen</w:t>
      </w:r>
    </w:p>
    <w:p w:rsidRPr="00993987" w:rsidR="002B55B7" w:rsidP="00794AE8" w:rsidRDefault="002B55B7" w14:paraId="1D2F86E5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4356D31C" w14:textId="77777777">
      <w:r>
        <w:t>Vragen om te beantwoorden:</w:t>
      </w:r>
    </w:p>
    <w:p w:rsidRPr="007804E7" w:rsidR="002B55B7" w:rsidP="007804E7" w:rsidRDefault="002B55B7" w14:paraId="74EDC3CB" w14:textId="77777777">
      <w:pPr>
        <w:pStyle w:val="Opsommingteken1eniveauSURF"/>
      </w:pPr>
      <w:r w:rsidRPr="007804E7">
        <w:t>Welke stappen zijn verplicht bij start en toezicht (ID, presentie, SSO, toestemming)?</w:t>
      </w:r>
    </w:p>
    <w:p w:rsidRPr="007804E7" w:rsidR="002B55B7" w:rsidP="007804E7" w:rsidRDefault="002B55B7" w14:paraId="607D2ECB" w14:textId="77777777">
      <w:pPr>
        <w:pStyle w:val="Opsommingteken1eniveauSURF"/>
      </w:pPr>
      <w:r w:rsidRPr="007804E7">
        <w:t>Welke incidenten leg je vast in het proces-verbaal en wie is eigenaar?</w:t>
      </w:r>
    </w:p>
    <w:p w:rsidRPr="007804E7" w:rsidR="002B55B7" w:rsidP="007804E7" w:rsidRDefault="002B55B7" w14:paraId="3D78F8BD" w14:textId="77777777">
      <w:pPr>
        <w:pStyle w:val="Opsommingteken1eniveauSURF"/>
      </w:pPr>
      <w:r w:rsidRPr="007804E7">
        <w:t>Hoe wordt evaluatie (student/surveillant) verwerkt en gearchiveerd?</w:t>
      </w:r>
    </w:p>
    <w:p w:rsidRPr="00993987" w:rsidR="002B55B7" w:rsidP="00794AE8" w:rsidRDefault="002B55B7" w14:paraId="64EB4014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96"/>
        <w:gridCol w:w="2860"/>
        <w:gridCol w:w="2444"/>
        <w:gridCol w:w="1704"/>
        <w:gridCol w:w="2061"/>
        <w:gridCol w:w="2101"/>
        <w:gridCol w:w="1996"/>
      </w:tblGrid>
      <w:tr w:rsidR="002B55B7" w:rsidTr="007804E7" w14:paraId="21879A18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0061BCE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5656DD2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4F331623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5E51880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0E9D3E5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572D986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20FC1B9" w14:textId="77777777">
            <w:r>
              <w:t>Notities</w:t>
            </w:r>
          </w:p>
        </w:tc>
      </w:tr>
      <w:tr w:rsidR="002B55B7" w:rsidTr="00DD219C" w14:paraId="46C3993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A2F53EC" w14:textId="77777777">
            <w:pPr>
              <w:pStyle w:val="Plattetekst"/>
            </w:pPr>
            <w:r w:rsidRPr="007804E7">
              <w:t>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4B37055" w14:textId="77777777">
            <w:pPr>
              <w:pStyle w:val="Plattetekst"/>
            </w:pPr>
            <w:r w:rsidRPr="007804E7">
              <w:t>Identiteitscontrole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2E9406C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9595D61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4602C86" w14:textId="77777777">
            <w:pPr>
              <w:pStyle w:val="Plattetekst"/>
            </w:pPr>
            <w:r w:rsidRPr="007804E7">
              <w:t>Surveillant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8990C29" w14:textId="77777777">
            <w:pPr>
              <w:pStyle w:val="Plattetekst"/>
            </w:pPr>
            <w:r w:rsidRPr="007804E7">
              <w:t>n.v.t.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027467ED" w14:textId="77777777"/>
        </w:tc>
      </w:tr>
      <w:tr w:rsidR="002B55B7" w:rsidTr="00DD219C" w14:paraId="0A53BDF0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8D9633E" w14:textId="77777777">
            <w:pPr>
              <w:pStyle w:val="Plattetekst"/>
            </w:pPr>
            <w:r w:rsidRPr="007804E7">
              <w:t>3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6C11BF7" w14:textId="77777777">
            <w:pPr>
              <w:pStyle w:val="Plattetekst"/>
            </w:pPr>
            <w:r w:rsidRPr="007804E7">
              <w:t>Presentie vastleggen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95A8F6C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23D0106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95CEE09" w14:textId="77777777">
            <w:pPr>
              <w:pStyle w:val="Plattetekst"/>
            </w:pPr>
            <w:r w:rsidRPr="007804E7">
              <w:t>Surveillant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D24CB93" w14:textId="77777777">
            <w:pPr>
              <w:pStyle w:val="Plattetekst"/>
            </w:pPr>
            <w:r w:rsidRPr="007804E7">
              <w:t>PV moet digitaal kunnen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07A2C45C" w14:textId="77777777"/>
        </w:tc>
      </w:tr>
      <w:tr w:rsidR="002B55B7" w:rsidTr="00DD219C" w14:paraId="730945E4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9AA62B9" w14:textId="77777777">
            <w:pPr>
              <w:pStyle w:val="Plattetekst"/>
            </w:pPr>
            <w:r w:rsidRPr="007804E7">
              <w:t>7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89A3870" w14:textId="77777777">
            <w:pPr>
              <w:pStyle w:val="Plattetekst"/>
            </w:pPr>
            <w:r w:rsidRPr="007804E7">
              <w:t>Toestemming start examen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F73E360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BE6A6AD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A951BA8" w14:textId="77777777">
            <w:pPr>
              <w:pStyle w:val="Plattetekst"/>
            </w:pPr>
            <w:r w:rsidRPr="007804E7">
              <w:t>Surveillant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552C996" w14:textId="77777777">
            <w:pPr>
              <w:pStyle w:val="Plattetekst"/>
            </w:pPr>
            <w:r w:rsidRPr="007804E7">
              <w:t>Controle ‘juiste student’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540C32E4" w14:textId="77777777"/>
        </w:tc>
      </w:tr>
      <w:tr w:rsidR="002B55B7" w:rsidTr="00DD219C" w14:paraId="7522AB4B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5CB3FB4" w14:textId="77777777">
            <w:pPr>
              <w:pStyle w:val="Plattetekst"/>
            </w:pPr>
            <w:r w:rsidRPr="007804E7">
              <w:t>13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157AA3E" w14:textId="77777777">
            <w:pPr>
              <w:pStyle w:val="Plattetekst"/>
            </w:pPr>
            <w:proofErr w:type="spellStart"/>
            <w:r w:rsidRPr="007804E7">
              <w:t>Toetsbescheiden</w:t>
            </w:r>
            <w:proofErr w:type="spellEnd"/>
            <w:r w:rsidRPr="007804E7">
              <w:t xml:space="preserve"> overdragen en archiveren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B2ADBCC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63F01B0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A30C24F" w14:textId="77777777">
            <w:pPr>
              <w:pStyle w:val="Plattetekst"/>
            </w:pPr>
            <w:r w:rsidRPr="007804E7">
              <w:t>Surveillant/Examenleider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B9B36D3" w14:textId="77777777">
            <w:pPr>
              <w:pStyle w:val="Plattetekst"/>
            </w:pPr>
            <w:r w:rsidRPr="007804E7">
              <w:t>PV/metadata naar dossier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3C932C99" w14:textId="77777777"/>
        </w:tc>
      </w:tr>
      <w:tr w:rsidR="002B55B7" w:rsidTr="00DD219C" w14:paraId="4D7DC072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E12418C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D6987E1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48E8B6B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B87690E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4D6081E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2022C0F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48610807" w14:textId="77777777"/>
        </w:tc>
      </w:tr>
    </w:tbl>
    <w:p w:rsidR="002B55B7" w:rsidP="00794AE8" w:rsidRDefault="002B55B7" w14:paraId="6C4CAF53" w14:textId="77777777"/>
    <w:p w:rsidR="002B55B7" w:rsidP="00794AE8" w:rsidRDefault="002B55B7" w14:paraId="54EF0228" w14:textId="77777777">
      <w:r>
        <w:br w:type="page"/>
      </w:r>
    </w:p>
    <w:p w:rsidR="002B55B7" w:rsidP="007804E7" w:rsidRDefault="002B55B7" w14:paraId="70328DDF" w14:textId="04CE9388">
      <w:pPr>
        <w:pStyle w:val="Kop2"/>
      </w:pPr>
      <w:r>
        <w:lastRenderedPageBreak/>
        <w:t>Beoordelen examen</w:t>
      </w:r>
    </w:p>
    <w:p w:rsidRPr="00993987" w:rsidR="002B55B7" w:rsidP="00794AE8" w:rsidRDefault="002B55B7" w14:paraId="5E799FF1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7AF9CB05" w14:textId="77777777">
      <w:r>
        <w:t>Vragen om te beantwoorden:</w:t>
      </w:r>
    </w:p>
    <w:p w:rsidRPr="007804E7" w:rsidR="002B55B7" w:rsidP="007804E7" w:rsidRDefault="002B55B7" w14:paraId="5BEE834A" w14:textId="77777777">
      <w:pPr>
        <w:pStyle w:val="Opsommingteken1eniveauSURF"/>
      </w:pPr>
      <w:r w:rsidRPr="007804E7">
        <w:t>Wat is automatisch vs. handmatig beoordelen en hoe leg je dit vast?</w:t>
      </w:r>
    </w:p>
    <w:p w:rsidRPr="007804E7" w:rsidR="002B55B7" w:rsidP="007804E7" w:rsidRDefault="002B55B7" w14:paraId="682F8D1D" w14:textId="77777777">
      <w:pPr>
        <w:pStyle w:val="Opsommingteken1eniveauSURF"/>
      </w:pPr>
      <w:r w:rsidRPr="007804E7">
        <w:t>Hoe ga je om met voorlopige resultaten (cesuur nog onbekend)?</w:t>
      </w:r>
    </w:p>
    <w:p w:rsidRPr="007804E7" w:rsidR="002B55B7" w:rsidP="007804E7" w:rsidRDefault="002B55B7" w14:paraId="03458C92" w14:textId="77777777">
      <w:pPr>
        <w:pStyle w:val="Opsommingteken1eniveauSURF"/>
      </w:pPr>
      <w:r w:rsidRPr="007804E7">
        <w:t>Welke eisen gelden aan versiebeheer en herkansingen?</w:t>
      </w:r>
    </w:p>
    <w:p w:rsidRPr="00993987" w:rsidR="002B55B7" w:rsidP="00794AE8" w:rsidRDefault="002B55B7" w14:paraId="1E2E7A42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77"/>
        <w:gridCol w:w="2739"/>
        <w:gridCol w:w="2218"/>
        <w:gridCol w:w="1610"/>
        <w:gridCol w:w="2575"/>
        <w:gridCol w:w="2188"/>
        <w:gridCol w:w="1855"/>
      </w:tblGrid>
      <w:tr w:rsidR="002B55B7" w:rsidTr="007804E7" w14:paraId="2B2208A7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814F8D0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79A354D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1FBC0D6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4221A0DE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F25374C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1C71F7F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F103083" w14:textId="77777777">
            <w:r>
              <w:t>Notities</w:t>
            </w:r>
          </w:p>
        </w:tc>
      </w:tr>
      <w:tr w:rsidR="002B55B7" w:rsidTr="00DD219C" w14:paraId="40D866A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3B2BA45" w14:textId="77777777">
            <w:pPr>
              <w:pStyle w:val="Plattetekst"/>
            </w:pPr>
            <w:r w:rsidRPr="007804E7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AA0CD79" w14:textId="77777777">
            <w:pPr>
              <w:pStyle w:val="Plattetekst"/>
            </w:pPr>
            <w:r w:rsidRPr="007804E7">
              <w:t>Beoordelen (platform/assessor)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5F75DB8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DD32F9E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9D676B8" w14:textId="77777777">
            <w:pPr>
              <w:pStyle w:val="Plattetekst"/>
            </w:pPr>
            <w:r w:rsidRPr="007804E7">
              <w:t>Exameninstrument/beoordelaar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3956522" w14:textId="77777777">
            <w:pPr>
              <w:pStyle w:val="Plattetekst"/>
            </w:pPr>
            <w:r w:rsidRPr="007804E7">
              <w:t>Beoordelingsdata als output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5559F99" w14:textId="77777777">
            <w:pPr>
              <w:pStyle w:val="Plattetekst"/>
            </w:pPr>
          </w:p>
        </w:tc>
      </w:tr>
      <w:tr w:rsidR="002B55B7" w:rsidTr="00DD219C" w14:paraId="27BF2EAD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8E80098" w14:textId="77777777">
            <w:pPr>
              <w:pStyle w:val="Plattetekst"/>
            </w:pPr>
            <w:r w:rsidRPr="007804E7">
              <w:t>3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76BA9D4" w14:textId="77777777">
            <w:pPr>
              <w:pStyle w:val="Plattetekst"/>
            </w:pPr>
            <w:r w:rsidRPr="007804E7">
              <w:t>Definitief resultaat publiceren (na cesuur)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85EDEFD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A9D79DB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658C09F" w14:textId="77777777">
            <w:pPr>
              <w:pStyle w:val="Plattetekst"/>
            </w:pPr>
            <w:r w:rsidRPr="007804E7">
              <w:t>Examenleverancier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5E24332" w14:textId="77777777">
            <w:pPr>
              <w:pStyle w:val="Plattetekst"/>
            </w:pPr>
            <w:r w:rsidRPr="007804E7">
              <w:t>Status definitief/voorlopig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43887D1" w14:textId="77777777">
            <w:pPr>
              <w:pStyle w:val="Plattetekst"/>
            </w:pPr>
          </w:p>
        </w:tc>
      </w:tr>
      <w:tr w:rsidR="002B55B7" w:rsidTr="00DD219C" w14:paraId="0ADAE66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C6E5CD7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0EC9492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F0C979A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120E4BB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5F3C873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45DE0E9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08A0B28" w14:textId="77777777">
            <w:pPr>
              <w:pStyle w:val="Plattetekst"/>
            </w:pPr>
          </w:p>
        </w:tc>
      </w:tr>
    </w:tbl>
    <w:p w:rsidR="002B55B7" w:rsidP="00794AE8" w:rsidRDefault="002B55B7" w14:paraId="0AC6EF31" w14:textId="77777777"/>
    <w:p w:rsidR="002B55B7" w:rsidP="00794AE8" w:rsidRDefault="002B55B7" w14:paraId="0CD2ED7E" w14:textId="77777777">
      <w:r>
        <w:br w:type="page"/>
      </w:r>
    </w:p>
    <w:p w:rsidRPr="007804E7" w:rsidR="002B55B7" w:rsidP="007804E7" w:rsidRDefault="002B55B7" w14:paraId="12EDA137" w14:textId="39C813EF">
      <w:pPr>
        <w:pStyle w:val="Kop2"/>
      </w:pPr>
      <w:r w:rsidRPr="007804E7">
        <w:lastRenderedPageBreak/>
        <w:t>Vaststellen resultaat examen</w:t>
      </w:r>
    </w:p>
    <w:p w:rsidRPr="00993987" w:rsidR="002B55B7" w:rsidP="00794AE8" w:rsidRDefault="002B55B7" w14:paraId="414E756D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79FBA425" w14:textId="77777777">
      <w:r>
        <w:t>Vragen om te beantwoorden:</w:t>
      </w:r>
    </w:p>
    <w:p w:rsidRPr="007804E7" w:rsidR="002B55B7" w:rsidP="007804E7" w:rsidRDefault="002B55B7" w14:paraId="45D51F92" w14:textId="77777777">
      <w:pPr>
        <w:pStyle w:val="Opsommingteken1eniveauSURF"/>
      </w:pPr>
      <w:r w:rsidRPr="007804E7">
        <w:t>Welke controles zijn nodig vóór vaststellen (PV compleet, onregelmatigheden)?</w:t>
      </w:r>
    </w:p>
    <w:p w:rsidRPr="007804E7" w:rsidR="002B55B7" w:rsidP="007804E7" w:rsidRDefault="002B55B7" w14:paraId="1C28EEBF" w14:textId="77777777">
      <w:pPr>
        <w:pStyle w:val="Opsommingteken1eniveauSURF"/>
      </w:pPr>
      <w:r w:rsidRPr="007804E7">
        <w:t>Waar vindt vaststelling plaats (SIS) en hoe wordt dit gelogd?</w:t>
      </w:r>
    </w:p>
    <w:p w:rsidRPr="007804E7" w:rsidR="002B55B7" w:rsidP="007804E7" w:rsidRDefault="002B55B7" w14:paraId="695BCC88" w14:textId="77777777">
      <w:pPr>
        <w:pStyle w:val="Opsommingteken1eniveauSURF"/>
      </w:pPr>
      <w:r w:rsidRPr="007804E7">
        <w:t>Hoe wordt resultaat gepubliceerd aan student en doorgezet naar keten (OKE)?</w:t>
      </w:r>
    </w:p>
    <w:p w:rsidRPr="00993987" w:rsidR="002B55B7" w:rsidP="00794AE8" w:rsidRDefault="002B55B7" w14:paraId="01C271A0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96"/>
        <w:gridCol w:w="2973"/>
        <w:gridCol w:w="2454"/>
        <w:gridCol w:w="1708"/>
        <w:gridCol w:w="1727"/>
        <w:gridCol w:w="2302"/>
        <w:gridCol w:w="2002"/>
      </w:tblGrid>
      <w:tr w:rsidR="002B55B7" w:rsidTr="007804E7" w14:paraId="4B26003C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B8DB00A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5A729DB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8FD8636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1127C50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4D37F9D4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7782203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6BDD1C9" w14:textId="77777777">
            <w:r>
              <w:t>Notities</w:t>
            </w:r>
          </w:p>
        </w:tc>
      </w:tr>
      <w:tr w:rsidR="002B55B7" w:rsidTr="00DD219C" w14:paraId="3809EC9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BE3CD13" w14:textId="77777777">
            <w:pPr>
              <w:pStyle w:val="Plattetekst"/>
            </w:pPr>
            <w:r w:rsidRPr="007804E7">
              <w:t>3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D3F0C1F" w14:textId="77777777">
            <w:pPr>
              <w:pStyle w:val="Plattetekst"/>
            </w:pPr>
            <w:r w:rsidRPr="007804E7">
              <w:t>Resultaat doorzetten/vaststellen vanuit planning naar SIS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6C0E046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0689D32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86350BE" w14:textId="77777777">
            <w:pPr>
              <w:pStyle w:val="Plattetekst"/>
            </w:pPr>
            <w:r w:rsidRPr="007804E7">
              <w:t>CGE-leider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51D7119" w14:textId="77777777">
            <w:pPr>
              <w:pStyle w:val="Plattetekst"/>
            </w:pPr>
            <w:r w:rsidRPr="007804E7">
              <w:t>Automatisering via koppeling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588B163" w14:textId="77777777">
            <w:pPr>
              <w:pStyle w:val="Plattetekst"/>
            </w:pPr>
          </w:p>
        </w:tc>
      </w:tr>
      <w:tr w:rsidR="002B55B7" w:rsidTr="00DD219C" w14:paraId="2942F0A2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FC75871" w14:textId="77777777">
            <w:pPr>
              <w:pStyle w:val="Plattetekst"/>
            </w:pPr>
            <w:r w:rsidRPr="007804E7">
              <w:t>5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D98C83B" w14:textId="77777777">
            <w:pPr>
              <w:pStyle w:val="Plattetekst"/>
            </w:pPr>
            <w:r w:rsidRPr="007804E7">
              <w:t>Besluit vaststellen in SIS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9466FE6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E3FBD0C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E443DD2" w14:textId="77777777">
            <w:pPr>
              <w:pStyle w:val="Plattetekst"/>
            </w:pPr>
            <w:r w:rsidRPr="007804E7">
              <w:t>Examencommissie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B044733" w14:textId="77777777">
            <w:pPr>
              <w:pStyle w:val="Plattetekst"/>
            </w:pPr>
            <w:r w:rsidRPr="007804E7">
              <w:t xml:space="preserve">Digitale </w:t>
            </w:r>
            <w:proofErr w:type="spellStart"/>
            <w:r w:rsidRPr="007804E7">
              <w:t>logging</w:t>
            </w:r>
            <w:proofErr w:type="spellEnd"/>
            <w:r w:rsidRPr="007804E7">
              <w:t xml:space="preserve"> vereist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E2C6C49" w14:textId="77777777">
            <w:pPr>
              <w:pStyle w:val="Plattetekst"/>
            </w:pPr>
          </w:p>
        </w:tc>
      </w:tr>
      <w:tr w:rsidR="002B55B7" w:rsidTr="00DD219C" w14:paraId="2F51F2C9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8162E9A" w14:textId="77777777">
            <w:pPr>
              <w:pStyle w:val="Plattetekst"/>
            </w:pPr>
            <w:r w:rsidRPr="007804E7">
              <w:t>8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60682D1" w14:textId="77777777">
            <w:pPr>
              <w:pStyle w:val="Plattetekst"/>
            </w:pPr>
            <w:r w:rsidRPr="007804E7">
              <w:t>Publicatie resultaat aan student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2D56098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EE78ACC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3C49D4E" w14:textId="77777777">
            <w:pPr>
              <w:pStyle w:val="Plattetekst"/>
            </w:pPr>
            <w:r w:rsidRPr="007804E7">
              <w:t>SIS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8D3BA70" w14:textId="77777777">
            <w:pPr>
              <w:pStyle w:val="Plattetekst"/>
            </w:pPr>
            <w:r w:rsidRPr="007804E7">
              <w:t>Transparantie/status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DA43354" w14:textId="77777777">
            <w:pPr>
              <w:pStyle w:val="Plattetekst"/>
            </w:pPr>
          </w:p>
        </w:tc>
      </w:tr>
      <w:tr w:rsidR="002B55B7" w:rsidTr="00DD219C" w14:paraId="0ECC5AFE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5DBD79E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DEBB6FF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6D80C03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9518B7B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860D6F5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62356B7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4C2588F" w14:textId="77777777">
            <w:pPr>
              <w:pStyle w:val="Plattetekst"/>
            </w:pPr>
          </w:p>
        </w:tc>
      </w:tr>
    </w:tbl>
    <w:p w:rsidR="002B55B7" w:rsidP="00794AE8" w:rsidRDefault="002B55B7" w14:paraId="50CB6B1C" w14:textId="77777777"/>
    <w:p w:rsidR="002B55B7" w:rsidP="00794AE8" w:rsidRDefault="002B55B7" w14:paraId="26D8EACA" w14:textId="77777777">
      <w:r>
        <w:br w:type="page"/>
      </w:r>
    </w:p>
    <w:p w:rsidR="002B55B7" w:rsidP="007804E7" w:rsidRDefault="002B55B7" w14:paraId="6AB40426" w14:textId="46248CE7">
      <w:pPr>
        <w:pStyle w:val="Kop2"/>
      </w:pPr>
      <w:r>
        <w:lastRenderedPageBreak/>
        <w:t>Beheren examendossier</w:t>
      </w:r>
    </w:p>
    <w:p w:rsidRPr="00993987" w:rsidR="002B55B7" w:rsidP="00794AE8" w:rsidRDefault="002B55B7" w14:paraId="17100B8F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5D983A0D" w14:textId="77777777">
      <w:r>
        <w:t>Vragen om te beantwoorden:</w:t>
      </w:r>
    </w:p>
    <w:p w:rsidRPr="007804E7" w:rsidR="002B55B7" w:rsidP="007804E7" w:rsidRDefault="002B55B7" w14:paraId="33F7DB0B" w14:textId="77777777">
      <w:pPr>
        <w:pStyle w:val="Opsommingteken1eniveauSURF"/>
      </w:pPr>
      <w:r w:rsidRPr="007804E7">
        <w:t>Welke stukken vormen het examendossier (beoordeling, PV, voorzieningenbesluit, inzage)?</w:t>
      </w:r>
    </w:p>
    <w:p w:rsidRPr="007804E7" w:rsidR="002B55B7" w:rsidP="007804E7" w:rsidRDefault="002B55B7" w14:paraId="469AF210" w14:textId="77777777">
      <w:pPr>
        <w:pStyle w:val="Opsommingteken1eniveauSURF"/>
      </w:pPr>
      <w:r w:rsidRPr="007804E7">
        <w:t>Waar wordt het dossier beheerd en hoe zijn bewaartermijnen ingericht?</w:t>
      </w:r>
    </w:p>
    <w:p w:rsidRPr="007804E7" w:rsidR="002B55B7" w:rsidP="007804E7" w:rsidRDefault="002B55B7" w14:paraId="41452B13" w14:textId="77777777">
      <w:pPr>
        <w:pStyle w:val="Opsommingteken1eniveauSURF"/>
      </w:pPr>
      <w:r w:rsidRPr="007804E7">
        <w:t>Wie kan wat zien (autorisatiematrix)?</w:t>
      </w:r>
    </w:p>
    <w:p w:rsidRPr="00993987" w:rsidR="002B55B7" w:rsidP="00794AE8" w:rsidRDefault="002B55B7" w14:paraId="15925AE3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1"/>
        <w:gridCol w:w="2832"/>
        <w:gridCol w:w="2537"/>
        <w:gridCol w:w="1744"/>
        <w:gridCol w:w="1811"/>
        <w:gridCol w:w="2182"/>
        <w:gridCol w:w="2055"/>
      </w:tblGrid>
      <w:tr w:rsidR="002B55B7" w:rsidTr="007804E7" w14:paraId="00A8507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AB567EB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C6077B8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BDD7D0C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B131FD6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7B90C91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123D684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46E95680" w14:textId="77777777">
            <w:r>
              <w:t>Notities</w:t>
            </w:r>
          </w:p>
        </w:tc>
      </w:tr>
      <w:tr w:rsidR="002B55B7" w:rsidTr="00DD219C" w14:paraId="6E929487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42357D1" w14:textId="77777777">
            <w:pPr>
              <w:pStyle w:val="Plattetekst"/>
            </w:pPr>
            <w:r w:rsidRPr="007804E7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AECD96C" w14:textId="77777777">
            <w:pPr>
              <w:pStyle w:val="Plattetekst"/>
            </w:pPr>
            <w:r w:rsidRPr="007804E7">
              <w:t>Archiveren en beheren gemaakt werk tot bewaartermijn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B5DEA24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CEC1BC0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8F18931" w14:textId="77777777">
            <w:pPr>
              <w:pStyle w:val="Plattetekst"/>
            </w:pPr>
            <w:r w:rsidRPr="007804E7">
              <w:t>Examenbureau/keten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528DA9E" w14:textId="77777777">
            <w:pPr>
              <w:pStyle w:val="Plattetekst"/>
            </w:pPr>
            <w:r w:rsidRPr="007804E7">
              <w:t>Platform-opslag + bewaartermijn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B57B39D" w14:textId="77777777">
            <w:pPr>
              <w:pStyle w:val="Plattetekst"/>
            </w:pPr>
          </w:p>
        </w:tc>
      </w:tr>
      <w:tr w:rsidR="002B55B7" w:rsidTr="00DD219C" w14:paraId="3B0E84E2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859010C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989E287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9C44597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9AE5E97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16F8B30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F3BA374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DFA6C02" w14:textId="77777777">
            <w:pPr>
              <w:pStyle w:val="Plattetekst"/>
            </w:pPr>
          </w:p>
        </w:tc>
      </w:tr>
    </w:tbl>
    <w:p w:rsidR="002B55B7" w:rsidP="00794AE8" w:rsidRDefault="002B55B7" w14:paraId="370CAB31" w14:textId="77777777"/>
    <w:p w:rsidR="002B55B7" w:rsidP="00794AE8" w:rsidRDefault="002B55B7" w14:paraId="7C104F83" w14:textId="77777777">
      <w:r>
        <w:br w:type="page"/>
      </w:r>
    </w:p>
    <w:p w:rsidRPr="007804E7" w:rsidR="002B55B7" w:rsidP="007804E7" w:rsidRDefault="002B55B7" w14:paraId="18C75731" w14:textId="4455F7D0">
      <w:pPr>
        <w:pStyle w:val="Kop2"/>
      </w:pPr>
      <w:r w:rsidRPr="007804E7">
        <w:lastRenderedPageBreak/>
        <w:t>Diplomeren/certificeren</w:t>
      </w:r>
    </w:p>
    <w:p w:rsidRPr="00993987" w:rsidR="002B55B7" w:rsidP="00794AE8" w:rsidRDefault="002B55B7" w14:paraId="3268BD5B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77351BA1" w14:textId="77777777">
      <w:r>
        <w:t>Vragen om te beantwoorden:</w:t>
      </w:r>
    </w:p>
    <w:p w:rsidRPr="007804E7" w:rsidR="002B55B7" w:rsidP="007804E7" w:rsidRDefault="002B55B7" w14:paraId="4B71EBF2" w14:textId="77777777">
      <w:pPr>
        <w:pStyle w:val="Opsommingteken1eniveauSURF"/>
      </w:pPr>
      <w:r w:rsidRPr="007804E7">
        <w:t>Welke check doet de examencommissie (‘klap op diplomering’)?</w:t>
      </w:r>
    </w:p>
    <w:p w:rsidRPr="007804E7" w:rsidR="002B55B7" w:rsidP="007804E7" w:rsidRDefault="002B55B7" w14:paraId="6C757183" w14:textId="77777777">
      <w:pPr>
        <w:pStyle w:val="Opsommingteken1eniveauSURF"/>
      </w:pPr>
      <w:r w:rsidRPr="007804E7">
        <w:t>Welke dossierstukken moeten op 1 plek oproepbaar zijn?</w:t>
      </w:r>
    </w:p>
    <w:p w:rsidRPr="007804E7" w:rsidR="002B55B7" w:rsidP="007804E7" w:rsidRDefault="002B55B7" w14:paraId="70909D2E" w14:textId="77777777">
      <w:pPr>
        <w:pStyle w:val="Opsommingteken1eniveauSURF"/>
      </w:pPr>
      <w:r w:rsidRPr="007804E7">
        <w:t>Hoe wordt diplomadatum vastgelegd i.v.m. bewaartermijnen?</w:t>
      </w:r>
    </w:p>
    <w:p w:rsidRPr="00993987" w:rsidR="002B55B7" w:rsidP="00794AE8" w:rsidRDefault="002B55B7" w14:paraId="76EAF1CE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6"/>
        <w:gridCol w:w="2870"/>
        <w:gridCol w:w="2579"/>
        <w:gridCol w:w="1761"/>
        <w:gridCol w:w="1737"/>
        <w:gridCol w:w="2129"/>
        <w:gridCol w:w="2080"/>
      </w:tblGrid>
      <w:tr w:rsidR="002B55B7" w:rsidTr="007804E7" w14:paraId="35E4EF27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E4B7508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FD57DDD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C4A4579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8582A05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950CD58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BE28668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C4B0AAB" w14:textId="77777777">
            <w:r>
              <w:t>Notities</w:t>
            </w:r>
          </w:p>
        </w:tc>
      </w:tr>
      <w:tr w:rsidR="002B55B7" w:rsidTr="00DD219C" w14:paraId="3C3E1F09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AB78B61" w14:textId="77777777">
            <w:pPr>
              <w:pStyle w:val="Plattetekst"/>
            </w:pPr>
            <w:r w:rsidRPr="007804E7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E6AC467" w14:textId="77777777">
            <w:pPr>
              <w:pStyle w:val="Plattetekst"/>
            </w:pPr>
            <w:r w:rsidRPr="007804E7">
              <w:t>Diplomabesluit nemen en dossier archiveren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0FD9E27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CA905DF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B5335B2" w14:textId="77777777">
            <w:pPr>
              <w:pStyle w:val="Plattetekst"/>
            </w:pPr>
            <w:r w:rsidRPr="007804E7">
              <w:t>Examencommissie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23FC6E8" w14:textId="77777777">
            <w:pPr>
              <w:pStyle w:val="Plattetekst"/>
            </w:pPr>
            <w:r w:rsidRPr="007804E7">
              <w:t>Dossier compleet &amp; traceerbaar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3BE7293" w14:textId="77777777">
            <w:pPr>
              <w:pStyle w:val="Plattetekst"/>
            </w:pPr>
          </w:p>
        </w:tc>
      </w:tr>
      <w:tr w:rsidR="002B55B7" w:rsidTr="00DD219C" w14:paraId="19F834B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6396780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3445B10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0664C2F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F85529B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8BEF29A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06DF490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54BDA08" w14:textId="77777777">
            <w:pPr>
              <w:pStyle w:val="Plattetekst"/>
            </w:pPr>
          </w:p>
        </w:tc>
      </w:tr>
    </w:tbl>
    <w:p w:rsidR="002B55B7" w:rsidP="00794AE8" w:rsidRDefault="002B55B7" w14:paraId="620AD3E3" w14:textId="77777777"/>
    <w:p w:rsidR="002B55B7" w:rsidP="00794AE8" w:rsidRDefault="002B55B7" w14:paraId="546FA2A3" w14:textId="77777777">
      <w:r>
        <w:br w:type="page"/>
      </w:r>
    </w:p>
    <w:p w:rsidRPr="007804E7" w:rsidR="002B55B7" w:rsidP="007804E7" w:rsidRDefault="002B55B7" w14:paraId="59BF306A" w14:textId="042D4B0B">
      <w:pPr>
        <w:pStyle w:val="Kop2"/>
      </w:pPr>
      <w:r w:rsidRPr="007804E7">
        <w:lastRenderedPageBreak/>
        <w:t>Verzoek extra gelegenheid</w:t>
      </w:r>
    </w:p>
    <w:p w:rsidRPr="00993987" w:rsidR="002B55B7" w:rsidP="00794AE8" w:rsidRDefault="002B55B7" w14:paraId="16B12D40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2621A274" w14:textId="77777777">
      <w:r>
        <w:t>Vragen om te beantwoorden:</w:t>
      </w:r>
    </w:p>
    <w:p w:rsidRPr="00993987" w:rsidR="002B55B7" w:rsidP="007804E7" w:rsidRDefault="002B55B7" w14:paraId="73620A70" w14:textId="77777777">
      <w:pPr>
        <w:pStyle w:val="Opsommingteken1eniveauSURF"/>
      </w:pPr>
      <w:r w:rsidRPr="00993987">
        <w:t>Welke criteria hanteer je voor extra gelegenheid en hoe borg je uniformiteit?</w:t>
      </w:r>
    </w:p>
    <w:p w:rsidRPr="00993987" w:rsidR="002B55B7" w:rsidP="007804E7" w:rsidRDefault="002B55B7" w14:paraId="133763C6" w14:textId="77777777">
      <w:pPr>
        <w:pStyle w:val="Opsommingteken1eniveauSURF"/>
      </w:pPr>
      <w:r w:rsidRPr="00993987">
        <w:t>Hoe wordt besluit gecommuniceerd en vastgelegd (incl. beroep)?</w:t>
      </w:r>
    </w:p>
    <w:p w:rsidRPr="00993987" w:rsidR="002B55B7" w:rsidP="007804E7" w:rsidRDefault="002B55B7" w14:paraId="4EFB6AC9" w14:textId="77777777">
      <w:pPr>
        <w:pStyle w:val="Opsommingteken1eniveauSURF"/>
      </w:pPr>
      <w:r w:rsidRPr="00993987">
        <w:t>Welke impact heeft dit op planning, kansen en registratie?</w:t>
      </w:r>
    </w:p>
    <w:p w:rsidRPr="00993987" w:rsidR="002B55B7" w:rsidP="00794AE8" w:rsidRDefault="002B55B7" w14:paraId="1E3C8247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2"/>
        <w:gridCol w:w="2916"/>
        <w:gridCol w:w="2529"/>
        <w:gridCol w:w="1740"/>
        <w:gridCol w:w="1733"/>
        <w:gridCol w:w="2193"/>
        <w:gridCol w:w="2049"/>
      </w:tblGrid>
      <w:tr w:rsidR="002B55B7" w:rsidTr="007804E7" w14:paraId="402686C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25EAECB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56462C8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72E85FA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ED669D7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2A7226B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0E01706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FE004D7" w14:textId="77777777">
            <w:r>
              <w:t>Notities</w:t>
            </w:r>
          </w:p>
        </w:tc>
      </w:tr>
      <w:tr w:rsidR="002B55B7" w:rsidTr="00DD219C" w14:paraId="31D9A12C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210D10AB" w14:textId="77777777">
            <w:r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D452ADE" w14:textId="77777777">
            <w:pPr>
              <w:pStyle w:val="Plattetekst"/>
            </w:pPr>
            <w:r w:rsidRPr="007804E7">
              <w:t>Aanvraag extra gelegenheid indienen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18A49B6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13A9466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F5BD941" w14:textId="77777777">
            <w:pPr>
              <w:pStyle w:val="Plattetekst"/>
            </w:pPr>
            <w:r w:rsidRPr="007804E7">
              <w:t>Student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1AA8866" w14:textId="77777777">
            <w:pPr>
              <w:pStyle w:val="Plattetekst"/>
            </w:pPr>
            <w:r w:rsidRPr="007804E7">
              <w:t>Aanvraagstatus in SIS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663F9F92" w14:textId="77777777"/>
        </w:tc>
      </w:tr>
      <w:tr w:rsidR="002B55B7" w:rsidTr="00DD219C" w14:paraId="1F2C91B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0508D580" w14:textId="77777777">
            <w:r>
              <w:t>2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EF35209" w14:textId="77777777">
            <w:pPr>
              <w:pStyle w:val="Plattetekst"/>
            </w:pPr>
            <w:r w:rsidRPr="007804E7">
              <w:t>Aanvraag beoordelen (volledig/afwijzen)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79F0880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B15D930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039D33E" w14:textId="77777777">
            <w:pPr>
              <w:pStyle w:val="Plattetekst"/>
            </w:pPr>
            <w:r w:rsidRPr="007804E7">
              <w:t>Examencommissie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569ABF7" w14:textId="77777777">
            <w:pPr>
              <w:pStyle w:val="Plattetekst"/>
            </w:pPr>
            <w:r w:rsidRPr="007804E7">
              <w:t xml:space="preserve">Besluit + </w:t>
            </w:r>
            <w:proofErr w:type="spellStart"/>
            <w:r w:rsidRPr="007804E7">
              <w:t>logging</w:t>
            </w:r>
            <w:proofErr w:type="spellEnd"/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21F716A6" w14:textId="77777777"/>
        </w:tc>
      </w:tr>
      <w:tr w:rsidR="002B55B7" w:rsidTr="00DD219C" w14:paraId="78DF24C6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0BDE9776" w14:textId="77777777"/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5654103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87C044E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8BDF3AF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A3A6821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DB96E82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="002B55B7" w:rsidP="00794AE8" w:rsidRDefault="002B55B7" w14:paraId="4DD17E17" w14:textId="77777777"/>
        </w:tc>
      </w:tr>
    </w:tbl>
    <w:p w:rsidR="002B55B7" w:rsidP="00794AE8" w:rsidRDefault="002B55B7" w14:paraId="2392B9C4" w14:textId="77777777"/>
    <w:p w:rsidR="002B55B7" w:rsidP="00794AE8" w:rsidRDefault="002B55B7" w14:paraId="4EED5504" w14:textId="77777777">
      <w:r>
        <w:br w:type="page"/>
      </w:r>
    </w:p>
    <w:p w:rsidRPr="007804E7" w:rsidR="002B55B7" w:rsidP="007804E7" w:rsidRDefault="002B55B7" w14:paraId="01E358DE" w14:textId="63294B18">
      <w:pPr>
        <w:pStyle w:val="Kop2"/>
      </w:pPr>
      <w:r w:rsidRPr="007804E7">
        <w:lastRenderedPageBreak/>
        <w:t>Toepassen toegekende voorzieningen</w:t>
      </w:r>
    </w:p>
    <w:p w:rsidRPr="00993987" w:rsidR="002B55B7" w:rsidP="00794AE8" w:rsidRDefault="002B55B7" w14:paraId="09D4EB08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48495618" w14:textId="77777777">
      <w:r>
        <w:t>Vragen om te beantwoorden:</w:t>
      </w:r>
    </w:p>
    <w:p w:rsidRPr="007804E7" w:rsidR="002B55B7" w:rsidP="007804E7" w:rsidRDefault="002B55B7" w14:paraId="4078AC6D" w14:textId="77777777">
      <w:pPr>
        <w:pStyle w:val="Opsommingteken1eniveauSURF"/>
      </w:pPr>
      <w:r w:rsidRPr="007804E7">
        <w:t>Hoe ‘haal’ je voorzieningen op per moment en wie is verantwoordelijk voor de inrichting?</w:t>
      </w:r>
    </w:p>
    <w:p w:rsidRPr="007804E7" w:rsidR="002B55B7" w:rsidP="007804E7" w:rsidRDefault="002B55B7" w14:paraId="707BBAB8" w14:textId="77777777">
      <w:pPr>
        <w:pStyle w:val="Opsommingteken1eniveauSURF"/>
      </w:pPr>
      <w:r w:rsidRPr="007804E7">
        <w:t>Welke voorzieningen vragen extra ruimte/techniek en hoe plan je dit in?</w:t>
      </w:r>
    </w:p>
    <w:p w:rsidRPr="007804E7" w:rsidR="002B55B7" w:rsidP="007804E7" w:rsidRDefault="002B55B7" w14:paraId="55B71EFA" w14:textId="77777777">
      <w:pPr>
        <w:pStyle w:val="Opsommingteken1eniveauSURF"/>
      </w:pPr>
      <w:r w:rsidRPr="007804E7">
        <w:t>Hoe leg je toepassing vast in PV?</w:t>
      </w:r>
    </w:p>
    <w:p w:rsidRPr="00993987" w:rsidR="002B55B7" w:rsidP="00794AE8" w:rsidRDefault="002B55B7" w14:paraId="6D2C3981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6"/>
        <w:gridCol w:w="2910"/>
        <w:gridCol w:w="2590"/>
        <w:gridCol w:w="1766"/>
        <w:gridCol w:w="1661"/>
        <w:gridCol w:w="2142"/>
        <w:gridCol w:w="2087"/>
      </w:tblGrid>
      <w:tr w:rsidR="002B55B7" w:rsidTr="007804E7" w14:paraId="7DCF293A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4A6FE27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2570F46A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95D3C9A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8EAE5B2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67A99FB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872147E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B88E53C" w14:textId="77777777">
            <w:r>
              <w:t>Notities</w:t>
            </w:r>
          </w:p>
        </w:tc>
      </w:tr>
      <w:tr w:rsidRPr="00993987" w:rsidR="002B55B7" w:rsidTr="00DD219C" w14:paraId="5E956D71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F6D8EA2" w14:textId="77777777">
            <w:pPr>
              <w:pStyle w:val="Plattetekst"/>
            </w:pPr>
            <w:r w:rsidRPr="007804E7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9059A5D" w14:textId="77777777">
            <w:pPr>
              <w:pStyle w:val="Plattetekst"/>
            </w:pPr>
            <w:r w:rsidRPr="007804E7">
              <w:t>Voorzieningen ophalen en organiseren voor examenmoment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6FFE6DB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248502E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B38A86A" w14:textId="77777777">
            <w:pPr>
              <w:pStyle w:val="Plattetekst"/>
            </w:pPr>
            <w:r w:rsidRPr="007804E7">
              <w:t>Examenbureau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7A1AAB9" w14:textId="77777777">
            <w:pPr>
              <w:pStyle w:val="Plattetekst"/>
            </w:pPr>
            <w:r w:rsidRPr="007804E7">
              <w:t>AWE-data beschikbaar in PV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01F5F3C" w14:textId="77777777">
            <w:pPr>
              <w:pStyle w:val="Plattetekst"/>
            </w:pPr>
          </w:p>
        </w:tc>
      </w:tr>
      <w:tr w:rsidRPr="00993987" w:rsidR="002B55B7" w:rsidTr="00DD219C" w14:paraId="11329C32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594706E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AA9E069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212FBAD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D4E0C63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63E2B6D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A14B8EE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807757A" w14:textId="77777777">
            <w:pPr>
              <w:pStyle w:val="Plattetekst"/>
            </w:pPr>
          </w:p>
        </w:tc>
      </w:tr>
    </w:tbl>
    <w:p w:rsidRPr="00993987" w:rsidR="002B55B7" w:rsidP="00794AE8" w:rsidRDefault="002B55B7" w14:paraId="5D9ED998" w14:textId="77777777"/>
    <w:p w:rsidRPr="00993987" w:rsidR="002B55B7" w:rsidP="00794AE8" w:rsidRDefault="002B55B7" w14:paraId="320E753C" w14:textId="77777777">
      <w:r w:rsidRPr="00993987">
        <w:br w:type="page"/>
      </w:r>
    </w:p>
    <w:p w:rsidRPr="00993987" w:rsidR="002B55B7" w:rsidP="007804E7" w:rsidRDefault="002B55B7" w14:paraId="6FB4508B" w14:textId="3EB39FD7">
      <w:pPr>
        <w:pStyle w:val="Kop2"/>
      </w:pPr>
      <w:r w:rsidRPr="00993987">
        <w:lastRenderedPageBreak/>
        <w:t>Organiseren inzage examen</w:t>
      </w:r>
    </w:p>
    <w:p w:rsidRPr="00993987" w:rsidR="002B55B7" w:rsidP="00794AE8" w:rsidRDefault="002B55B7" w14:paraId="7382C4DA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7AC6CFA9" w14:textId="77777777">
      <w:r>
        <w:t>Vragen om te beantwoorden:</w:t>
      </w:r>
    </w:p>
    <w:p w:rsidRPr="007804E7" w:rsidR="002B55B7" w:rsidP="007804E7" w:rsidRDefault="002B55B7" w14:paraId="381978F6" w14:textId="77777777">
      <w:pPr>
        <w:pStyle w:val="Opsommingteken1eniveauSURF"/>
      </w:pPr>
      <w:r w:rsidRPr="007804E7">
        <w:t>Welke termijnen, rollen en spelregels gelden (geen kopieën, geheimhouding, verslag)?</w:t>
      </w:r>
    </w:p>
    <w:p w:rsidRPr="007804E7" w:rsidR="002B55B7" w:rsidP="007804E7" w:rsidRDefault="002B55B7" w14:paraId="444244DE" w14:textId="77777777">
      <w:pPr>
        <w:pStyle w:val="Opsommingteken1eniveauSURF"/>
      </w:pPr>
      <w:r w:rsidRPr="007804E7">
        <w:t>Waar organiseer je inzage (platform vs. locatie) en hoe registreer je het?</w:t>
      </w:r>
    </w:p>
    <w:p w:rsidRPr="007804E7" w:rsidR="002B55B7" w:rsidP="007804E7" w:rsidRDefault="002B55B7" w14:paraId="3D58C7C6" w14:textId="77777777">
      <w:pPr>
        <w:pStyle w:val="Opsommingteken1eniveauSURF"/>
      </w:pPr>
      <w:r w:rsidRPr="007804E7">
        <w:t>Hoe worden bevindingen/onregelmatigheden teruggekoppeld?</w:t>
      </w:r>
    </w:p>
    <w:p w:rsidRPr="00993987" w:rsidR="002B55B7" w:rsidP="00794AE8" w:rsidRDefault="002B55B7" w14:paraId="11F4C994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4"/>
        <w:gridCol w:w="2858"/>
        <w:gridCol w:w="2564"/>
        <w:gridCol w:w="1755"/>
        <w:gridCol w:w="1657"/>
        <w:gridCol w:w="2253"/>
        <w:gridCol w:w="2071"/>
      </w:tblGrid>
      <w:tr w:rsidR="002B55B7" w:rsidTr="007804E7" w14:paraId="64D915D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6E5F3A7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EC1330B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4D02410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40041F0D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79281A20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127F26C1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2FE6799" w14:textId="77777777">
            <w:r>
              <w:t>Notities</w:t>
            </w:r>
          </w:p>
        </w:tc>
      </w:tr>
      <w:tr w:rsidR="002B55B7" w:rsidTr="00DD219C" w14:paraId="7D1970BD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728FC2D" w14:textId="77777777">
            <w:pPr>
              <w:pStyle w:val="Plattetekst"/>
            </w:pPr>
            <w:r w:rsidRPr="007804E7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A5F4753" w14:textId="77777777">
            <w:pPr>
              <w:pStyle w:val="Plattetekst"/>
            </w:pPr>
            <w:r w:rsidRPr="007804E7">
              <w:t>Verzoek tot inzage ontvangen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4403A75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F0F655C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CB03F82" w14:textId="77777777">
            <w:pPr>
              <w:pStyle w:val="Plattetekst"/>
            </w:pPr>
            <w:r w:rsidRPr="007804E7">
              <w:t>Student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08123D7" w14:textId="77777777">
            <w:pPr>
              <w:pStyle w:val="Plattetekst"/>
            </w:pPr>
            <w:r w:rsidRPr="007804E7">
              <w:t>Status/registratie in SIS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54898C3" w14:textId="77777777">
            <w:pPr>
              <w:pStyle w:val="Plattetekst"/>
            </w:pPr>
          </w:p>
        </w:tc>
      </w:tr>
      <w:tr w:rsidR="002B55B7" w:rsidTr="00DD219C" w14:paraId="2A3EA68B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40710A6" w14:textId="77777777">
            <w:pPr>
              <w:pStyle w:val="Plattetekst"/>
            </w:pPr>
            <w:r w:rsidRPr="007804E7">
              <w:t>5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E16923D" w14:textId="77777777">
            <w:pPr>
              <w:pStyle w:val="Plattetekst"/>
            </w:pPr>
            <w:r w:rsidRPr="007804E7">
              <w:t>Inzagemoment plannen en communiceren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2F4F126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9D4011D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53BAC38" w14:textId="77777777">
            <w:pPr>
              <w:pStyle w:val="Plattetekst"/>
            </w:pPr>
            <w:r w:rsidRPr="007804E7">
              <w:t>Examenbureau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D4AD5C1" w14:textId="77777777">
            <w:pPr>
              <w:pStyle w:val="Plattetekst"/>
            </w:pPr>
            <w:r w:rsidRPr="007804E7">
              <w:t>Planning + bevestiging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AF73F27" w14:textId="77777777">
            <w:pPr>
              <w:pStyle w:val="Plattetekst"/>
            </w:pPr>
          </w:p>
        </w:tc>
      </w:tr>
      <w:tr w:rsidR="002B55B7" w:rsidTr="00DD219C" w14:paraId="68CBE45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087E136" w14:textId="77777777">
            <w:pPr>
              <w:pStyle w:val="Plattetekst"/>
            </w:pPr>
            <w:r w:rsidRPr="007804E7">
              <w:t>8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7D7AFBB" w14:textId="77777777">
            <w:pPr>
              <w:pStyle w:val="Plattetekst"/>
            </w:pPr>
            <w:r w:rsidRPr="007804E7">
              <w:t>Inzage afronden en archiveren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87D6DFA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EF0EFE1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C2F5F54" w14:textId="77777777">
            <w:pPr>
              <w:pStyle w:val="Plattetekst"/>
            </w:pPr>
            <w:r w:rsidRPr="007804E7">
              <w:t>Examenbureau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0691C7D" w14:textId="77777777">
            <w:pPr>
              <w:pStyle w:val="Plattetekst"/>
            </w:pPr>
            <w:proofErr w:type="gramStart"/>
            <w:r w:rsidRPr="007804E7">
              <w:t>PV inzage</w:t>
            </w:r>
            <w:proofErr w:type="gramEnd"/>
            <w:r w:rsidRPr="007804E7">
              <w:t xml:space="preserve"> + melding EC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B76D4BC" w14:textId="77777777">
            <w:pPr>
              <w:pStyle w:val="Plattetekst"/>
            </w:pPr>
          </w:p>
        </w:tc>
      </w:tr>
      <w:tr w:rsidR="002B55B7" w:rsidTr="00DD219C" w14:paraId="1397853D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104F390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600E075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AAFE02A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837882B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56FBC73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A9D7806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6123567" w14:textId="77777777">
            <w:pPr>
              <w:pStyle w:val="Plattetekst"/>
            </w:pPr>
          </w:p>
        </w:tc>
      </w:tr>
    </w:tbl>
    <w:p w:rsidR="002B55B7" w:rsidP="00794AE8" w:rsidRDefault="002B55B7" w14:paraId="36DF4050" w14:textId="77777777"/>
    <w:p w:rsidR="002B55B7" w:rsidP="00794AE8" w:rsidRDefault="002B55B7" w14:paraId="2DB31E05" w14:textId="77777777">
      <w:r>
        <w:br w:type="page"/>
      </w:r>
    </w:p>
    <w:p w:rsidRPr="007804E7" w:rsidR="002B55B7" w:rsidP="007804E7" w:rsidRDefault="002B55B7" w14:paraId="4B93814E" w14:textId="7E32CAAC">
      <w:pPr>
        <w:pStyle w:val="Kop2"/>
      </w:pPr>
      <w:r w:rsidRPr="007804E7">
        <w:lastRenderedPageBreak/>
        <w:t>Aanvraag vrijstelling</w:t>
      </w:r>
    </w:p>
    <w:p w:rsidRPr="00993987" w:rsidR="002B55B7" w:rsidP="00794AE8" w:rsidRDefault="002B55B7" w14:paraId="74D45EDB" w14:textId="77777777">
      <w:r w:rsidRPr="00993987">
        <w:t>Werkvorm (20–30 min): 1) scope afbakenen, 2) activiteiten invullen, 3) OKE/SI impact markeren, 4) besluiten en acties noteren.</w:t>
      </w:r>
    </w:p>
    <w:p w:rsidR="002B55B7" w:rsidP="00794AE8" w:rsidRDefault="002B55B7" w14:paraId="1247E961" w14:textId="77777777">
      <w:r>
        <w:t>Vragen om te beantwoorden:</w:t>
      </w:r>
    </w:p>
    <w:p w:rsidRPr="007804E7" w:rsidR="002B55B7" w:rsidP="007804E7" w:rsidRDefault="002B55B7" w14:paraId="6BD0DE6A" w14:textId="77777777">
      <w:pPr>
        <w:pStyle w:val="Opsommingteken1eniveauSURF"/>
      </w:pPr>
      <w:r w:rsidRPr="007804E7">
        <w:t>Welke bewijsstukken zijn vereist en hoe toets je authenticiteit/betrouwbaarheid?</w:t>
      </w:r>
    </w:p>
    <w:p w:rsidRPr="007804E7" w:rsidR="002B55B7" w:rsidP="007804E7" w:rsidRDefault="002B55B7" w14:paraId="46F180D8" w14:textId="77777777">
      <w:pPr>
        <w:pStyle w:val="Opsommingteken1eniveauSURF"/>
      </w:pPr>
      <w:r w:rsidRPr="007804E7">
        <w:t>Hoe registreer je vrijstelling (resultaat + vrijstelling) voor transparantie?</w:t>
      </w:r>
    </w:p>
    <w:p w:rsidRPr="007804E7" w:rsidR="002B55B7" w:rsidP="007804E7" w:rsidRDefault="002B55B7" w14:paraId="39E8AD5E" w14:textId="77777777">
      <w:pPr>
        <w:pStyle w:val="Opsommingteken1eniveauSURF"/>
      </w:pPr>
      <w:r w:rsidRPr="007804E7">
        <w:t>Hoe informeer je student en borg je bezwaar/beroep?</w:t>
      </w:r>
    </w:p>
    <w:p w:rsidRPr="00993987" w:rsidR="002B55B7" w:rsidP="00794AE8" w:rsidRDefault="002B55B7" w14:paraId="2E4FD341" w14:textId="77777777">
      <w:r w:rsidRPr="00993987">
        <w:t>Activiteiten (</w:t>
      </w:r>
      <w:proofErr w:type="spellStart"/>
      <w:r w:rsidRPr="00993987">
        <w:t>startset</w:t>
      </w:r>
      <w:proofErr w:type="spellEnd"/>
      <w:r w:rsidRPr="00993987">
        <w:t xml:space="preserve"> uit bron; vul aan/maak instelling-specifiek):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75"/>
        <w:gridCol w:w="2553"/>
        <w:gridCol w:w="2194"/>
        <w:gridCol w:w="1599"/>
        <w:gridCol w:w="2742"/>
        <w:gridCol w:w="2259"/>
        <w:gridCol w:w="1840"/>
      </w:tblGrid>
      <w:tr w:rsidR="002B55B7" w:rsidTr="007804E7" w14:paraId="6100AC09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476831DD" w14:textId="77777777">
            <w:r>
              <w:t>Nr.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034DCF8B" w14:textId="77777777">
            <w:r>
              <w:t>Activiteit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5B1FBC52" w14:textId="77777777">
            <w:r>
              <w:t>Hoe</w:t>
            </w: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B8871CD" w14:textId="77777777">
            <w:r>
              <w:t>Wanneer</w:t>
            </w: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C82B869" w14:textId="77777777">
            <w:r>
              <w:t>Wie (rol)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6DE98668" w14:textId="77777777">
            <w:r>
              <w:t>OKE/SI impact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  <w:shd w:val="clear" w:color="auto" w:fill="F8E9EA"/>
            <w:vAlign w:val="center"/>
          </w:tcPr>
          <w:p w:rsidR="002B55B7" w:rsidP="00794AE8" w:rsidRDefault="002B55B7" w14:paraId="32D64422" w14:textId="77777777">
            <w:r>
              <w:t>Notities</w:t>
            </w:r>
          </w:p>
        </w:tc>
      </w:tr>
      <w:tr w:rsidR="002B55B7" w:rsidTr="00DD219C" w14:paraId="6669E860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1D4AD62" w14:textId="77777777">
            <w:pPr>
              <w:pStyle w:val="Plattetekst"/>
            </w:pPr>
            <w:r w:rsidRPr="007804E7">
              <w:t>1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70C79D2" w14:textId="77777777">
            <w:pPr>
              <w:pStyle w:val="Plattetekst"/>
            </w:pPr>
            <w:r w:rsidRPr="007804E7">
              <w:t>Vrijstelling aanvragen met bewijsstukken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4AA3274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05E325B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8BE98F7" w14:textId="77777777">
            <w:pPr>
              <w:pStyle w:val="Plattetekst"/>
            </w:pPr>
            <w:r w:rsidRPr="007804E7">
              <w:t>Student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2FEEF49" w14:textId="77777777">
            <w:pPr>
              <w:pStyle w:val="Plattetekst"/>
            </w:pPr>
            <w:r w:rsidRPr="007804E7">
              <w:t>Aanvraagstatus in SIS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92E75CC" w14:textId="77777777">
            <w:pPr>
              <w:pStyle w:val="Plattetekst"/>
            </w:pPr>
          </w:p>
        </w:tc>
      </w:tr>
      <w:tr w:rsidR="002B55B7" w:rsidTr="00DD219C" w14:paraId="35EE0F95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8049FD8" w14:textId="77777777">
            <w:pPr>
              <w:pStyle w:val="Plattetekst"/>
            </w:pPr>
            <w:r w:rsidRPr="007804E7">
              <w:t>3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474C356" w14:textId="77777777">
            <w:pPr>
              <w:pStyle w:val="Plattetekst"/>
            </w:pPr>
            <w:r w:rsidRPr="007804E7">
              <w:t>Besluit vrijstelling nemen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E7697F9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6B13494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73AD4AC" w14:textId="77777777">
            <w:pPr>
              <w:pStyle w:val="Plattetekst"/>
            </w:pPr>
            <w:r w:rsidRPr="007804E7">
              <w:t>Examencommissie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6FDD28E" w14:textId="77777777">
            <w:pPr>
              <w:pStyle w:val="Plattetekst"/>
            </w:pPr>
            <w:r w:rsidRPr="007804E7">
              <w:t xml:space="preserve">Besluit + </w:t>
            </w:r>
            <w:proofErr w:type="spellStart"/>
            <w:r w:rsidRPr="007804E7">
              <w:t>logging</w:t>
            </w:r>
            <w:proofErr w:type="spellEnd"/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2836607" w14:textId="77777777">
            <w:pPr>
              <w:pStyle w:val="Plattetekst"/>
            </w:pPr>
          </w:p>
        </w:tc>
      </w:tr>
      <w:tr w:rsidR="002B55B7" w:rsidTr="00DD219C" w14:paraId="089D263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8D89655" w14:textId="77777777">
            <w:pPr>
              <w:pStyle w:val="Plattetekst"/>
            </w:pPr>
            <w:r w:rsidRPr="007804E7">
              <w:t>4</w:t>
            </w: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80BEE20" w14:textId="77777777">
            <w:pPr>
              <w:pStyle w:val="Plattetekst"/>
            </w:pPr>
            <w:r w:rsidRPr="007804E7">
              <w:t>Vrijstelling registreren in SIS</w:t>
            </w: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CBB4B1D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83DA3BA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2FBEEAB7" w14:textId="77777777">
            <w:pPr>
              <w:pStyle w:val="Plattetekst"/>
            </w:pPr>
            <w:r w:rsidRPr="007804E7">
              <w:t>Examencommissie/examenbureau</w:t>
            </w: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4A3F47A5" w14:textId="77777777">
            <w:pPr>
              <w:pStyle w:val="Plattetekst"/>
            </w:pPr>
            <w:r w:rsidRPr="007804E7">
              <w:t>Doorwerking in dossier/resultatenlijst</w:t>
            </w: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78AC649F" w14:textId="77777777">
            <w:pPr>
              <w:pStyle w:val="Plattetekst"/>
            </w:pPr>
          </w:p>
        </w:tc>
      </w:tr>
      <w:tr w:rsidR="002B55B7" w:rsidTr="00DD219C" w14:paraId="7834F2AF" w14:textId="77777777">
        <w:tc>
          <w:tcPr>
            <w:tcW w:w="680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FD0E361" w14:textId="77777777">
            <w:pPr>
              <w:pStyle w:val="Plattetekst"/>
            </w:pPr>
          </w:p>
        </w:tc>
        <w:tc>
          <w:tcPr>
            <w:tcW w:w="3572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BAFC552" w14:textId="77777777">
            <w:pPr>
              <w:pStyle w:val="Plattetekst"/>
            </w:pPr>
          </w:p>
        </w:tc>
        <w:tc>
          <w:tcPr>
            <w:tcW w:w="351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0131C6C4" w14:textId="77777777">
            <w:pPr>
              <w:pStyle w:val="Plattetekst"/>
            </w:pPr>
          </w:p>
        </w:tc>
        <w:tc>
          <w:tcPr>
            <w:tcW w:w="215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6DA2F6DC" w14:textId="77777777">
            <w:pPr>
              <w:pStyle w:val="Plattetekst"/>
            </w:pPr>
          </w:p>
        </w:tc>
        <w:tc>
          <w:tcPr>
            <w:tcW w:w="1814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1FE555D4" w14:textId="77777777">
            <w:pPr>
              <w:pStyle w:val="Plattetekst"/>
            </w:pPr>
          </w:p>
        </w:tc>
        <w:tc>
          <w:tcPr>
            <w:tcW w:w="2608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3C1A6747" w14:textId="77777777">
            <w:pPr>
              <w:pStyle w:val="Plattetekst"/>
            </w:pPr>
          </w:p>
        </w:tc>
        <w:tc>
          <w:tcPr>
            <w:tcW w:w="2665" w:type="dxa"/>
            <w:tcBorders>
              <w:top w:val="single" w:color="D0D0D0" w:sz="6" w:space="0"/>
              <w:left w:val="single" w:color="D0D0D0" w:sz="6" w:space="0"/>
              <w:bottom w:val="single" w:color="D0D0D0" w:sz="6" w:space="0"/>
              <w:right w:val="single" w:color="D0D0D0" w:sz="6" w:space="0"/>
            </w:tcBorders>
          </w:tcPr>
          <w:p w:rsidRPr="007804E7" w:rsidR="002B55B7" w:rsidP="007804E7" w:rsidRDefault="002B55B7" w14:paraId="5BF8F0A6" w14:textId="77777777">
            <w:pPr>
              <w:pStyle w:val="Plattetekst"/>
            </w:pPr>
          </w:p>
        </w:tc>
      </w:tr>
    </w:tbl>
    <w:p w:rsidR="002B55B7" w:rsidP="00384791" w:rsidRDefault="002B55B7" w14:paraId="466F3772" w14:textId="77777777">
      <w:pPr>
        <w:pStyle w:val="BasistekstSURF"/>
      </w:pPr>
    </w:p>
    <w:p w:rsidR="002B55B7" w:rsidP="00384791" w:rsidRDefault="002B55B7" w14:paraId="57E1F6D8" w14:textId="77777777">
      <w:pPr>
        <w:pStyle w:val="BasistekstSURF"/>
      </w:pPr>
    </w:p>
    <w:p w:rsidR="001D0D03" w:rsidP="00384791" w:rsidRDefault="001D0D03" w14:paraId="5E5B7A8F" w14:textId="77777777">
      <w:pPr>
        <w:pStyle w:val="BasistekstSURF"/>
        <w:sectPr w:rsidR="001D0D03" w:rsidSect="00794AE8">
          <w:pgSz w:w="16840" w:h="11880" w:orient="landscape" w:code="9"/>
          <w:pgMar w:top="1616" w:right="1531" w:bottom="1616" w:left="1531" w:header="170" w:footer="170" w:gutter="0"/>
          <w:cols w:space="708"/>
          <w:docGrid w:linePitch="360"/>
        </w:sectPr>
      </w:pPr>
    </w:p>
    <w:p w:rsidR="008C3DBD" w:rsidP="00384791" w:rsidRDefault="008C3DBD" w14:paraId="3ABDA367" w14:textId="5802497D">
      <w:pPr>
        <w:pStyle w:val="BasistekstSURF"/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6EAF6065" wp14:editId="659A63B7">
            <wp:simplePos x="0" y="0"/>
            <wp:positionH relativeFrom="column">
              <wp:posOffset>-1033780</wp:posOffset>
            </wp:positionH>
            <wp:positionV relativeFrom="paragraph">
              <wp:posOffset>-970068</wp:posOffset>
            </wp:positionV>
            <wp:extent cx="7560128" cy="10685690"/>
            <wp:effectExtent l="0" t="0" r="0" b="0"/>
            <wp:wrapNone/>
            <wp:docPr id="107360136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601361" name="Picture 107360136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60128" cy="10685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0D03" w:rsidP="00384791" w:rsidRDefault="001D0D03" w14:paraId="4DD6C588" w14:textId="6EF0488E">
      <w:pPr>
        <w:pStyle w:val="BasistekstSURF"/>
      </w:pPr>
    </w:p>
    <w:p w:rsidR="009A51A0" w:rsidRDefault="009A51A0" w14:paraId="1A6C8D9E" w14:textId="77777777">
      <w:pPr>
        <w:pStyle w:val="BasistekstSURF"/>
      </w:pPr>
    </w:p>
    <w:sectPr w:rsidR="009A51A0" w:rsidSect="001D0D03">
      <w:pgSz w:w="11880" w:h="16840" w:orient="portrait" w:code="9"/>
      <w:pgMar w:top="1531" w:right="1616" w:bottom="1531" w:left="1616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Pr="00410612" w:rsidR="003B50C1" w:rsidP="00410612" w:rsidRDefault="003B50C1" w14:paraId="370CC6C5" w14:textId="77777777">
      <w:pPr>
        <w:pStyle w:val="Voettekst"/>
      </w:pPr>
    </w:p>
  </w:endnote>
  <w:endnote w:type="continuationSeparator" w:id="0">
    <w:p w:rsidRPr="00410612" w:rsidR="003B50C1" w:rsidP="00410612" w:rsidRDefault="003B50C1" w14:paraId="24C7C0D8" w14:textId="77777777">
      <w:pPr>
        <w:pStyle w:val="Voettekst"/>
      </w:pPr>
    </w:p>
  </w:endnote>
  <w:endnote w:type="continuationNotice" w:id="1">
    <w:p w:rsidR="003B50C1" w:rsidP="00794AE8" w:rsidRDefault="003B50C1" w14:paraId="46751C69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neral Sans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E1CB4B21-228F-46DD-B7DC-E3B87B4DF4F9}" r:id="rId1"/>
    <w:embedBold w:fontKey="{9BFEEE52-2B88-47E3-86EB-DEED1F551E4A}" r:id="rId2"/>
    <w:embedItalic w:fontKey="{B07E03D9-9CC8-4923-B5D2-748B6EAD8AA0}" r:id="rId3"/>
    <w:embedBoldItalic w:fontKey="{F9891A39-F9AA-498D-AEFC-7DBC08D41AC2}" r:id="rId4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  <w:embedRegular w:fontKey="{26C70EB9-3E04-4FB7-A16F-CE7CAAE06D11}" r:id="rId5"/>
    <w:embedBold w:fontKey="{6F15FDB5-7538-4217-9EA6-A74416CC02B9}" r:id="rId6"/>
    <w:embedItalic w:fontKey="{2CDE0268-A4D7-4C32-94C3-72EA0ADB85E5}" r:id="rId7"/>
    <w:embedBoldItalic w:fontKey="{8FE61143-33C0-4CC1-8487-06F890F63B40}" r:id="rId8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neral Sans Semibold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  <w:embedRegular w:fontKey="{06BF7965-C1C9-4887-AD76-C30508F44D77}" r:id="rId9"/>
  </w:font>
  <w:font w:name="COOPER LIGHT BT">
    <w:altName w:val="Cooper Black"/>
    <w:charset w:val="00"/>
    <w:family w:val="roman"/>
    <w:pitch w:val="variable"/>
    <w:sig w:usb0="00000003" w:usb1="00000000" w:usb2="00000000" w:usb3="00000000" w:csb0="00000001" w:csb1="00000000"/>
  </w:font>
  <w:font w:name="Cooper light">
    <w:altName w:val="Cooper Black"/>
    <w:panose1 w:val="00000000000000000000"/>
    <w:charset w:val="00"/>
    <w:family w:val="roman"/>
    <w:notTrueType/>
    <w:pitch w:val="default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inanummer"/>
      </w:rPr>
      <w:id w:val="738052489"/>
      <w:docPartObj>
        <w:docPartGallery w:val="Page Numbers (Bottom of Page)"/>
        <w:docPartUnique/>
      </w:docPartObj>
    </w:sdtPr>
    <w:sdtEndPr>
      <w:rPr>
        <w:rStyle w:val="Paginanummer"/>
      </w:rPr>
    </w:sdtEndPr>
    <w:sdtContent>
      <w:p w:rsidR="00207E2E" w:rsidP="00652074" w:rsidRDefault="00207E2E" w14:paraId="5AB4071C" w14:textId="6F7C6596">
        <w:pPr>
          <w:pStyle w:val="Voettekst"/>
          <w:framePr w:wrap="none" w:hAnchor="margin" w:vAnchor="text" w:xAlign="right" w:y="1"/>
          <w:rPr>
            <w:rStyle w:val="Paginanummer"/>
          </w:rPr>
        </w:pPr>
        <w:r>
          <w:rPr>
            <w:rStyle w:val="Paginanummer"/>
          </w:rPr>
          <w:fldChar w:fldCharType="begin"/>
        </w:r>
        <w:r>
          <w:rPr>
            <w:rStyle w:val="Paginanummer"/>
          </w:rPr>
          <w:instrText xml:space="preserve"> PAGE </w:instrText>
        </w:r>
        <w:r>
          <w:rPr>
            <w:rStyle w:val="Paginanummer"/>
          </w:rPr>
          <w:fldChar w:fldCharType="separate"/>
        </w:r>
        <w:r w:rsidR="00CB2517">
          <w:rPr>
            <w:rStyle w:val="Paginanummer"/>
            <w:noProof/>
          </w:rPr>
          <w:t>2</w:t>
        </w:r>
        <w:r>
          <w:rPr>
            <w:rStyle w:val="Paginanummer"/>
          </w:rPr>
          <w:fldChar w:fldCharType="end"/>
        </w:r>
      </w:p>
    </w:sdtContent>
  </w:sdt>
  <w:sdt>
    <w:sdtPr>
      <w:rPr>
        <w:rStyle w:val="Paginanummer"/>
      </w:rPr>
      <w:id w:val="-1419784751"/>
      <w:docPartObj>
        <w:docPartGallery w:val="Page Numbers (Bottom of Page)"/>
        <w:docPartUnique/>
      </w:docPartObj>
    </w:sdtPr>
    <w:sdtEndPr>
      <w:rPr>
        <w:rStyle w:val="Paginanummer"/>
      </w:rPr>
    </w:sdtEndPr>
    <w:sdtContent>
      <w:p w:rsidR="00207E2E" w:rsidP="00207E2E" w:rsidRDefault="00207E2E" w14:paraId="48453E85" w14:textId="1252221B">
        <w:pPr>
          <w:pStyle w:val="Voettekst"/>
          <w:framePr w:wrap="none" w:hAnchor="margin" w:vAnchor="text" w:xAlign="right" w:y="1"/>
          <w:ind w:right="360"/>
          <w:rPr>
            <w:rStyle w:val="Paginanummer"/>
          </w:rPr>
        </w:pPr>
        <w:r>
          <w:rPr>
            <w:rStyle w:val="Paginanummer"/>
          </w:rPr>
          <w:fldChar w:fldCharType="begin"/>
        </w:r>
        <w:r>
          <w:rPr>
            <w:rStyle w:val="Paginanummer"/>
          </w:rPr>
          <w:instrText xml:space="preserve"> PAGE </w:instrText>
        </w:r>
        <w:r>
          <w:rPr>
            <w:rStyle w:val="Paginanummer"/>
          </w:rPr>
          <w:fldChar w:fldCharType="separate"/>
        </w:r>
        <w:r w:rsidR="00CB2517">
          <w:rPr>
            <w:rStyle w:val="Paginanummer"/>
            <w:noProof/>
          </w:rPr>
          <w:t>2</w:t>
        </w:r>
        <w:r>
          <w:rPr>
            <w:rStyle w:val="Paginanummer"/>
          </w:rPr>
          <w:fldChar w:fldCharType="end"/>
        </w:r>
      </w:p>
    </w:sdtContent>
  </w:sdt>
  <w:p w:rsidR="00207E2E" w:rsidP="00207E2E" w:rsidRDefault="00207E2E" w14:paraId="11B180F1" w14:textId="77777777">
    <w:pPr>
      <w:pStyle w:val="Voetteks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inanummer"/>
      </w:rPr>
      <w:id w:val="416677137"/>
      <w:docPartObj>
        <w:docPartGallery w:val="Page Numbers (Bottom of Page)"/>
        <w:docPartUnique/>
      </w:docPartObj>
    </w:sdtPr>
    <w:sdtEndPr>
      <w:rPr>
        <w:rStyle w:val="Paginanummer"/>
      </w:rPr>
    </w:sdtEndPr>
    <w:sdtContent>
      <w:p w:rsidR="00207E2E" w:rsidP="007804E7" w:rsidRDefault="00207E2E" w14:paraId="763B02FA" w14:textId="42428BEB">
        <w:pPr>
          <w:pStyle w:val="Voettekst"/>
          <w:framePr w:h="284" w:wrap="none" w:hAnchor="page" w:vAnchor="text" w:x="15708" w:y="67" w:hRule="exact"/>
          <w:rPr>
            <w:rStyle w:val="Paginanummer"/>
          </w:rPr>
        </w:pPr>
        <w:r w:rsidRPr="00207E2E">
          <w:rPr>
            <w:rStyle w:val="Paginanummer"/>
            <w:rFonts w:ascii="General Sans" w:hAnsi="General Sans"/>
            <w:sz w:val="20"/>
            <w:szCs w:val="20"/>
          </w:rPr>
          <w:fldChar w:fldCharType="begin"/>
        </w:r>
        <w:r w:rsidRPr="00207E2E">
          <w:rPr>
            <w:rStyle w:val="Paginanummer"/>
            <w:rFonts w:ascii="General Sans" w:hAnsi="General Sans"/>
            <w:sz w:val="20"/>
            <w:szCs w:val="20"/>
          </w:rPr>
          <w:instrText xml:space="preserve"> PAGE </w:instrText>
        </w:r>
        <w:r w:rsidRPr="00207E2E">
          <w:rPr>
            <w:rStyle w:val="Paginanummer"/>
            <w:rFonts w:ascii="General Sans" w:hAnsi="General Sans"/>
            <w:sz w:val="20"/>
            <w:szCs w:val="20"/>
          </w:rPr>
          <w:fldChar w:fldCharType="separate"/>
        </w:r>
        <w:r w:rsidRPr="00207E2E">
          <w:rPr>
            <w:rStyle w:val="Paginanummer"/>
            <w:rFonts w:ascii="General Sans" w:hAnsi="General Sans"/>
            <w:noProof/>
            <w:sz w:val="20"/>
            <w:szCs w:val="20"/>
          </w:rPr>
          <w:t>3</w:t>
        </w:r>
        <w:r w:rsidRPr="00207E2E">
          <w:rPr>
            <w:rStyle w:val="Paginanummer"/>
            <w:rFonts w:ascii="General Sans" w:hAnsi="General Sans"/>
            <w:sz w:val="20"/>
            <w:szCs w:val="20"/>
          </w:rPr>
          <w:fldChar w:fldCharType="end"/>
        </w:r>
      </w:p>
    </w:sdtContent>
  </w:sdt>
  <w:sdt>
    <w:sdtPr>
      <w:alias w:val="Title"/>
      <w:tag w:val=""/>
      <w:id w:val="367805816"/>
      <w:placeholder>
        <w:docPart w:val="39C5AB76252D4446B5B53F97F86318B2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15:appearance w15:val="hidden"/>
      <w:text/>
    </w:sdtPr>
    <w:sdtEndPr/>
    <w:sdtContent>
      <w:p w:rsidR="00207E2E" w:rsidP="00384791" w:rsidRDefault="002B55B7" w14:paraId="4FA6D05B" w14:textId="5B52CC9B">
        <w:pPr>
          <w:pStyle w:val="BasistekstSURF"/>
        </w:pPr>
        <w:r>
          <w:t>Workshop Activiteitenbeschrijving Examenketen</w:t>
        </w:r>
      </w:p>
    </w:sdtContent>
  </w:sdt>
  <w:p w:rsidR="00207E2E" w:rsidP="00207E2E" w:rsidRDefault="00207E2E" w14:paraId="2A3490A6" w14:textId="76DC2BA5">
    <w:pPr>
      <w:pStyle w:val="Voettekst"/>
      <w:ind w:right="36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Pr="00410612" w:rsidR="003B50C1" w:rsidP="00410612" w:rsidRDefault="003B50C1" w14:paraId="4A742613" w14:textId="77777777">
      <w:pPr>
        <w:pStyle w:val="Voettekst"/>
      </w:pPr>
    </w:p>
  </w:footnote>
  <w:footnote w:type="continuationSeparator" w:id="0">
    <w:p w:rsidRPr="00410612" w:rsidR="003B50C1" w:rsidP="00410612" w:rsidRDefault="003B50C1" w14:paraId="54DEDB4E" w14:textId="77777777">
      <w:pPr>
        <w:pStyle w:val="Voettekst"/>
      </w:pPr>
    </w:p>
  </w:footnote>
  <w:footnote w:type="continuationNotice" w:id="1">
    <w:p w:rsidR="003B50C1" w:rsidP="00794AE8" w:rsidRDefault="003B50C1" w14:paraId="28507771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EE0282" w:rsidRDefault="00265207" w14:paraId="7E78833D" w14:textId="5A84C735">
    <w:pPr>
      <w:pStyle w:val="Koptekst"/>
    </w:pPr>
    <w:r>
      <w:rPr>
        <w:rFonts w:ascii="Times New Roman"/>
        <w:noProof/>
        <w:spacing w:val="108"/>
        <w:position w:val="3"/>
        <w:sz w:val="20"/>
      </w:rPr>
      <mc:AlternateContent>
        <mc:Choice Requires="wpg">
          <w:drawing>
            <wp:anchor distT="0" distB="0" distL="114300" distR="114300" simplePos="0" relativeHeight="251672576" behindDoc="1" locked="0" layoutInCell="1" allowOverlap="1" wp14:anchorId="32DB10ED" wp14:editId="799F5899">
              <wp:simplePos x="0" y="0"/>
              <wp:positionH relativeFrom="column">
                <wp:posOffset>4942840</wp:posOffset>
              </wp:positionH>
              <wp:positionV relativeFrom="paragraph">
                <wp:posOffset>344593</wp:posOffset>
              </wp:positionV>
              <wp:extent cx="972185" cy="422909"/>
              <wp:effectExtent l="0" t="0" r="5715" b="9525"/>
              <wp:wrapNone/>
              <wp:docPr id="5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972185" cy="422909"/>
                        <a:chOff x="4660" y="4660"/>
                        <a:chExt cx="972185" cy="422909"/>
                      </a:xfrm>
                    </wpg:grpSpPr>
                    <wps:wsp>
                      <wps:cNvPr id="6" name="Graphic 6"/>
                      <wps:cNvSpPr/>
                      <wps:spPr>
                        <a:xfrm>
                          <a:off x="4660" y="4660"/>
                          <a:ext cx="963294" cy="4229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63294" h="422909">
                              <a:moveTo>
                                <a:pt x="211340" y="0"/>
                              </a:moveTo>
                              <a:lnTo>
                                <a:pt x="162880" y="5581"/>
                              </a:lnTo>
                              <a:lnTo>
                                <a:pt x="118396" y="21479"/>
                              </a:lnTo>
                              <a:lnTo>
                                <a:pt x="79155" y="46427"/>
                              </a:lnTo>
                              <a:lnTo>
                                <a:pt x="46427" y="79155"/>
                              </a:lnTo>
                              <a:lnTo>
                                <a:pt x="21479" y="118396"/>
                              </a:lnTo>
                              <a:lnTo>
                                <a:pt x="5581" y="162880"/>
                              </a:lnTo>
                              <a:lnTo>
                                <a:pt x="0" y="211340"/>
                              </a:lnTo>
                              <a:lnTo>
                                <a:pt x="5581" y="259800"/>
                              </a:lnTo>
                              <a:lnTo>
                                <a:pt x="21479" y="304285"/>
                              </a:lnTo>
                              <a:lnTo>
                                <a:pt x="46427" y="343525"/>
                              </a:lnTo>
                              <a:lnTo>
                                <a:pt x="79155" y="376253"/>
                              </a:lnTo>
                              <a:lnTo>
                                <a:pt x="118396" y="401201"/>
                              </a:lnTo>
                              <a:lnTo>
                                <a:pt x="162880" y="417100"/>
                              </a:lnTo>
                              <a:lnTo>
                                <a:pt x="211340" y="422681"/>
                              </a:lnTo>
                              <a:lnTo>
                                <a:pt x="751344" y="422681"/>
                              </a:lnTo>
                              <a:lnTo>
                                <a:pt x="799800" y="417100"/>
                              </a:lnTo>
                              <a:lnTo>
                                <a:pt x="844283" y="401201"/>
                              </a:lnTo>
                              <a:lnTo>
                                <a:pt x="883524" y="376253"/>
                              </a:lnTo>
                              <a:lnTo>
                                <a:pt x="916253" y="343525"/>
                              </a:lnTo>
                              <a:lnTo>
                                <a:pt x="941203" y="304285"/>
                              </a:lnTo>
                              <a:lnTo>
                                <a:pt x="957103" y="259800"/>
                              </a:lnTo>
                              <a:lnTo>
                                <a:pt x="962685" y="211340"/>
                              </a:lnTo>
                              <a:lnTo>
                                <a:pt x="957103" y="162880"/>
                              </a:lnTo>
                              <a:lnTo>
                                <a:pt x="941203" y="118396"/>
                              </a:lnTo>
                              <a:lnTo>
                                <a:pt x="916253" y="79155"/>
                              </a:lnTo>
                              <a:lnTo>
                                <a:pt x="883524" y="46427"/>
                              </a:lnTo>
                              <a:lnTo>
                                <a:pt x="844283" y="21479"/>
                              </a:lnTo>
                              <a:lnTo>
                                <a:pt x="799800" y="5581"/>
                              </a:lnTo>
                              <a:lnTo>
                                <a:pt x="751344" y="0"/>
                              </a:lnTo>
                              <a:lnTo>
                                <a:pt x="211340" y="0"/>
                              </a:lnTo>
                              <a:close/>
                            </a:path>
                          </a:pathLst>
                        </a:custGeom>
                        <a:ln w="9321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" name="Textbox 7"/>
                      <wps:cNvSpPr txBox="1"/>
                      <wps:spPr>
                        <a:xfrm>
                          <a:off x="4660" y="90101"/>
                          <a:ext cx="972185" cy="18549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Pr="006E6708" w:rsidR="00265207" w:rsidP="00265207" w:rsidRDefault="00265207" w14:paraId="5DDBF64D" w14:textId="77777777">
                            <w:pPr>
                              <w:spacing w:before="145"/>
                              <w:ind w:left="317"/>
                              <w:rPr>
                                <w:b/>
                                <w:bCs/>
                                <w:sz w:val="24"/>
                              </w:rPr>
                            </w:pPr>
                            <w:proofErr w:type="gramStart"/>
                            <w:r w:rsidRPr="006E6708">
                              <w:rPr>
                                <w:b/>
                                <w:bCs/>
                                <w:spacing w:val="-2"/>
                                <w:sz w:val="24"/>
                              </w:rPr>
                              <w:t>npuls.nl</w:t>
                            </w:r>
                            <w:proofErr w:type="gramEnd"/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5" style="position:absolute;margin-left:389.2pt;margin-top:27.15pt;width:76.55pt;height:33.3pt;z-index:-251643904" coordsize="9721,4229" coordorigin="46,46" o:spid="_x0000_s1026" w14:anchorId="32DB10E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">
              <v:shape id="Graphic 6" style="position:absolute;left:46;top:46;width:9633;height:4229;visibility:visible;mso-wrap-style:square;v-text-anchor:top" coordsize="963294,422909" o:spid="_x0000_s1027" filled="f" strokecolor="#231f20" strokeweight=".25892mm" path="m211340,l162880,5581,118396,21479,79155,46427,46427,79155,21479,118396,5581,162880,,211340r5581,48460l21479,304285r24948,39240l79155,376253r39241,24948l162880,417100r48460,5581l751344,422681r48456,-5581l844283,401201r39241,-24948l916253,343525r24950,-39240l957103,259800r5582,-48460l957103,162880,941203,118396,916253,79155,883524,46427,844283,21479,799800,5581,751344,,211340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7" style="position:absolute;left:46;top:901;width:9722;height:1854;visibility:visible;mso-wrap-style:square;v-text-anchor:top" o:spid="_x0000_s1028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>
                <v:textbox inset="0,0,0,0">
                  <w:txbxContent>
                    <w:p w:rsidRPr="006E6708" w:rsidR="00265207" w:rsidP="00265207" w:rsidRDefault="00265207" w14:paraId="5DDBF64D" w14:textId="77777777">
                      <w:pPr>
                        <w:spacing w:before="145"/>
                        <w:ind w:left="317"/>
                        <w:rPr>
                          <w:b/>
                          <w:bCs/>
                          <w:sz w:val="24"/>
                        </w:rPr>
                      </w:pPr>
                      <w:proofErr w:type="gramStart"/>
                      <w:r w:rsidRPr="006E6708">
                        <w:rPr>
                          <w:b/>
                          <w:bCs/>
                          <w:spacing w:val="-2"/>
                          <w:sz w:val="24"/>
                        </w:rPr>
                        <w:t>npuls.nl</w:t>
                      </w:r>
                      <w:proofErr w:type="gramEnd"/>
                    </w:p>
                  </w:txbxContent>
                </v:textbox>
              </v:shape>
            </v:group>
          </w:pict>
        </mc:Fallback>
      </mc:AlternateContent>
    </w:r>
    <w:r w:rsidR="00CB2517">
      <w:rPr>
        <w:noProof/>
      </w:rPr>
      <w:drawing>
        <wp:anchor distT="0" distB="0" distL="114300" distR="114300" simplePos="0" relativeHeight="251670528" behindDoc="1" locked="0" layoutInCell="1" allowOverlap="1" wp14:anchorId="4E7FC99C" wp14:editId="7DB49950">
          <wp:simplePos x="0" y="0"/>
          <wp:positionH relativeFrom="column">
            <wp:posOffset>-460485</wp:posOffset>
          </wp:positionH>
          <wp:positionV relativeFrom="paragraph">
            <wp:posOffset>334191</wp:posOffset>
          </wp:positionV>
          <wp:extent cx="1533986" cy="522514"/>
          <wp:effectExtent l="0" t="0" r="3175" b="0"/>
          <wp:wrapNone/>
          <wp:docPr id="100587118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6791526" name="Picture 160679152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3986" cy="5225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1FAF">
      <w:rPr>
        <w:rFonts w:ascii="Times New Roman"/>
        <w:noProof/>
        <w:position w:val="3"/>
        <w:sz w:val="20"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2C5A6887" wp14:editId="28C4A0E1">
              <wp:simplePos x="0" y="0"/>
              <wp:positionH relativeFrom="page">
                <wp:posOffset>0</wp:posOffset>
              </wp:positionH>
              <wp:positionV relativeFrom="page">
                <wp:posOffset>-13648</wp:posOffset>
              </wp:positionV>
              <wp:extent cx="8256896" cy="10735632"/>
              <wp:effectExtent l="0" t="0" r="0" b="0"/>
              <wp:wrapNone/>
              <wp:docPr id="1" name="Graphic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256896" cy="10735632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 h="8640445">
                            <a:moveTo>
                              <a:pt x="6120003" y="0"/>
                            </a:moveTo>
                            <a:lnTo>
                              <a:pt x="0" y="0"/>
                            </a:lnTo>
                            <a:lnTo>
                              <a:pt x="0" y="8640000"/>
                            </a:lnTo>
                            <a:lnTo>
                              <a:pt x="6120003" y="8640000"/>
                            </a:lnTo>
                            <a:lnTo>
                              <a:pt x="6120003" y="0"/>
                            </a:lnTo>
                            <a:close/>
                          </a:path>
                        </a:pathLst>
                      </a:custGeom>
                      <a:solidFill>
                        <a:srgbClr val="EFD2D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Graphic 1" style="position:absolute;margin-left:0;margin-top:-1.05pt;width:650.15pt;height:845.35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coordsize="6120130,8640445" o:spid="_x0000_s1026" fillcolor="#efd2d4" stroked="f" path="m6120003,l,,,8640000r6120003,l612000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" w14:anchorId="6AC8F9DE">
              <v:path arrowok="t"/>
              <w10:wrap anchorx="page" anchory="page"/>
            </v:shape>
          </w:pict>
        </mc:Fallback>
      </mc:AlternateContent>
    </w:r>
    <w:r w:rsidR="00EB396B">
      <w:rPr>
        <w:noProof/>
      </w:rPr>
      <w:drawing>
        <wp:anchor distT="0" distB="0" distL="114300" distR="114300" simplePos="0" relativeHeight="251661312" behindDoc="1" locked="0" layoutInCell="1" allowOverlap="1" wp14:anchorId="1B5FC8C5" wp14:editId="3965C206">
          <wp:simplePos x="0" y="0"/>
          <wp:positionH relativeFrom="column">
            <wp:posOffset>-1026160</wp:posOffset>
          </wp:positionH>
          <wp:positionV relativeFrom="paragraph">
            <wp:posOffset>10640060</wp:posOffset>
          </wp:positionV>
          <wp:extent cx="7727950" cy="10931525"/>
          <wp:effectExtent l="0" t="0" r="6350" b="3175"/>
          <wp:wrapNone/>
          <wp:docPr id="1835405319" name="Picture 18354053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727950" cy="10931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29" style="width:51.5pt;height:87.5pt" o:bullet="t" type="#_x0000_t75">
        <v:imagedata o:title="JU bullet 01" r:id="rId1"/>
      </v:shape>
    </w:pict>
  </w:numPicBullet>
  <w:numPicBullet w:numPicBulletId="1">
    <w:pict>
      <v:shape id="_x0000_i1030" style="width:51.5pt;height:87.5pt" o:bullet="t" type="#_x0000_t75">
        <v:imagedata o:title="JU bullet 02" r:id="rId2"/>
      </v:shape>
    </w:pict>
  </w:numPicBullet>
  <w:numPicBullet w:numPicBulletId="2">
    <w:pict>
      <v:shape id="_x0000_i1031" style="width:49.5pt;height:85.5pt" o:bullet="t" type="#_x0000_t75">
        <v:imagedata o:title="JU bullet 03" r:id="rId3"/>
      </v:shape>
    </w:pict>
  </w:numPicBullet>
  <w:abstractNum w:abstractNumId="0" w15:restartNumberingAfterBreak="0">
    <w:nsid w:val="FFFFFF7C"/>
    <w:multiLevelType w:val="singleLevel"/>
    <w:tmpl w:val="B6A8CEA6"/>
    <w:lvl w:ilvl="0">
      <w:start w:val="1"/>
      <w:numFmt w:val="decimal"/>
      <w:pStyle w:val="Lijstnummering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D966D86"/>
    <w:lvl w:ilvl="0">
      <w:start w:val="1"/>
      <w:numFmt w:val="decimal"/>
      <w:pStyle w:val="Lijstnummering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E3AF3CC"/>
    <w:lvl w:ilvl="0">
      <w:start w:val="1"/>
      <w:numFmt w:val="decimal"/>
      <w:pStyle w:val="Lijstnummering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E5A20A0"/>
    <w:lvl w:ilvl="0">
      <w:start w:val="1"/>
      <w:numFmt w:val="decimal"/>
      <w:pStyle w:val="Lijstnummering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9A03FC2"/>
    <w:lvl w:ilvl="0">
      <w:start w:val="1"/>
      <w:numFmt w:val="bullet"/>
      <w:pStyle w:val="Lijstopsomteken5"/>
      <w:lvlText w:val=""/>
      <w:lvlJc w:val="left"/>
      <w:pPr>
        <w:tabs>
          <w:tab w:val="num" w:pos="1492"/>
        </w:tabs>
        <w:ind w:left="1492" w:hanging="360"/>
      </w:pPr>
      <w:rPr>
        <w:rFonts w:hint="default" w:ascii="Symbol" w:hAnsi="Symbol"/>
      </w:rPr>
    </w:lvl>
  </w:abstractNum>
  <w:abstractNum w:abstractNumId="5" w15:restartNumberingAfterBreak="0">
    <w:nsid w:val="FFFFFF81"/>
    <w:multiLevelType w:val="singleLevel"/>
    <w:tmpl w:val="D2A8064A"/>
    <w:lvl w:ilvl="0">
      <w:start w:val="1"/>
      <w:numFmt w:val="bullet"/>
      <w:pStyle w:val="Lijstopsomteken4"/>
      <w:lvlText w:val=""/>
      <w:lvlJc w:val="left"/>
      <w:pPr>
        <w:tabs>
          <w:tab w:val="num" w:pos="1209"/>
        </w:tabs>
        <w:ind w:left="1209" w:hanging="360"/>
      </w:pPr>
      <w:rPr>
        <w:rFonts w:hint="default" w:ascii="Symbol" w:hAnsi="Symbol"/>
      </w:rPr>
    </w:lvl>
  </w:abstractNum>
  <w:abstractNum w:abstractNumId="6" w15:restartNumberingAfterBreak="0">
    <w:nsid w:val="FFFFFF82"/>
    <w:multiLevelType w:val="singleLevel"/>
    <w:tmpl w:val="874A86CC"/>
    <w:lvl w:ilvl="0">
      <w:start w:val="1"/>
      <w:numFmt w:val="bullet"/>
      <w:pStyle w:val="Lijstopsomteken3"/>
      <w:lvlText w:val=""/>
      <w:lvlJc w:val="left"/>
      <w:pPr>
        <w:tabs>
          <w:tab w:val="num" w:pos="926"/>
        </w:tabs>
        <w:ind w:left="926" w:hanging="360"/>
      </w:pPr>
      <w:rPr>
        <w:rFonts w:hint="default" w:ascii="Symbol" w:hAnsi="Symbol"/>
      </w:rPr>
    </w:lvl>
  </w:abstractNum>
  <w:abstractNum w:abstractNumId="7" w15:restartNumberingAfterBreak="0">
    <w:nsid w:val="FFFFFF83"/>
    <w:multiLevelType w:val="singleLevel"/>
    <w:tmpl w:val="8FE83CD8"/>
    <w:lvl w:ilvl="0">
      <w:start w:val="1"/>
      <w:numFmt w:val="bullet"/>
      <w:pStyle w:val="Lijstopsomteken2"/>
      <w:lvlText w:val=""/>
      <w:lvlJc w:val="left"/>
      <w:pPr>
        <w:tabs>
          <w:tab w:val="num" w:pos="643"/>
        </w:tabs>
        <w:ind w:left="643" w:hanging="360"/>
      </w:pPr>
      <w:rPr>
        <w:rFonts w:hint="default" w:ascii="Symbol" w:hAnsi="Symbol"/>
      </w:rPr>
    </w:lvl>
  </w:abstractNum>
  <w:abstractNum w:abstractNumId="8" w15:restartNumberingAfterBreak="0">
    <w:nsid w:val="FFFFFF88"/>
    <w:multiLevelType w:val="singleLevel"/>
    <w:tmpl w:val="DEE2380C"/>
    <w:lvl w:ilvl="0">
      <w:start w:val="1"/>
      <w:numFmt w:val="decimal"/>
      <w:pStyle w:val="Lijstnummering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13E234A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abstractNum w:abstractNumId="10" w15:restartNumberingAfterBreak="0">
    <w:nsid w:val="036A23CD"/>
    <w:multiLevelType w:val="hybridMultilevel"/>
    <w:tmpl w:val="37B8EA3A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0CCF1149"/>
    <w:multiLevelType w:val="multilevel"/>
    <w:tmpl w:val="90A8103A"/>
    <w:numStyleLink w:val="BijlagenummeringSURF"/>
  </w:abstractNum>
  <w:abstractNum w:abstractNumId="12" w15:restartNumberingAfterBreak="0">
    <w:nsid w:val="100C5B50"/>
    <w:multiLevelType w:val="hybridMultilevel"/>
    <w:tmpl w:val="B726A07E"/>
    <w:lvl w:ilvl="0" w:tplc="CAB6609C">
      <w:numFmt w:val="bullet"/>
      <w:lvlText w:val="-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10B933AC"/>
    <w:multiLevelType w:val="multilevel"/>
    <w:tmpl w:val="04130023"/>
    <w:styleLink w:val="Artikelsectie"/>
    <w:lvl w:ilvl="0">
      <w:start w:val="1"/>
      <w:numFmt w:val="upperRoman"/>
      <w:lvlText w:val="Artikel %1."/>
      <w:lvlJc w:val="left"/>
      <w:pPr>
        <w:ind w:left="0" w:firstLine="0"/>
      </w:pPr>
    </w:lvl>
    <w:lvl w:ilvl="1">
      <w:start w:val="1"/>
      <w:numFmt w:val="decimalZero"/>
      <w:isLgl/>
      <w:lvlText w:val="Sectie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4" w15:restartNumberingAfterBreak="0">
    <w:nsid w:val="11E353F4"/>
    <w:multiLevelType w:val="multilevel"/>
    <w:tmpl w:val="0413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182879C7"/>
    <w:multiLevelType w:val="multilevel"/>
    <w:tmpl w:val="89367262"/>
    <w:numStyleLink w:val="OpsommingnummerSURF"/>
  </w:abstractNum>
  <w:abstractNum w:abstractNumId="16" w15:restartNumberingAfterBreak="0">
    <w:nsid w:val="18CB59F1"/>
    <w:multiLevelType w:val="hybridMultilevel"/>
    <w:tmpl w:val="7670132C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1AE45CF5"/>
    <w:multiLevelType w:val="singleLevel"/>
    <w:tmpl w:val="E1FC125A"/>
    <w:lvl w:ilvl="0">
      <w:start w:val="1"/>
      <w:numFmt w:val="bullet"/>
      <w:pStyle w:val="Opsommingteken3eniveauSURF"/>
      <w:lvlText w:val=""/>
      <w:lvlJc w:val="left"/>
      <w:pPr>
        <w:ind w:left="340" w:hanging="340"/>
      </w:pPr>
      <w:rPr>
        <w:rFonts w:hint="default" w:ascii="Symbol" w:hAnsi="Symbol"/>
        <w:color w:val="auto"/>
        <w:position w:val="0"/>
      </w:rPr>
    </w:lvl>
  </w:abstractNum>
  <w:abstractNum w:abstractNumId="18" w15:restartNumberingAfterBreak="0">
    <w:nsid w:val="1D2F4295"/>
    <w:multiLevelType w:val="hybridMultilevel"/>
    <w:tmpl w:val="228E1150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23622AE7"/>
    <w:multiLevelType w:val="hybridMultilevel"/>
    <w:tmpl w:val="29E6BD7E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29915777"/>
    <w:multiLevelType w:val="hybridMultilevel"/>
    <w:tmpl w:val="4BEAADA0"/>
    <w:lvl w:ilvl="0" w:tplc="0809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21" w15:restartNumberingAfterBreak="0">
    <w:nsid w:val="2D665843"/>
    <w:multiLevelType w:val="multilevel"/>
    <w:tmpl w:val="90A8103A"/>
    <w:styleLink w:val="BijlagenummeringSURF"/>
    <w:lvl w:ilvl="0">
      <w:start w:val="1"/>
      <w:numFmt w:val="decimal"/>
      <w:pStyle w:val="Bijlagekop1SURF"/>
      <w:suff w:val="space"/>
      <w:lvlText w:val="Bijlage 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Bijlagekop2SURF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" w:hanging="284"/>
      </w:pPr>
      <w:rPr>
        <w:rFonts w:hint="default"/>
      </w:rPr>
    </w:lvl>
  </w:abstractNum>
  <w:abstractNum w:abstractNumId="22" w15:restartNumberingAfterBreak="0">
    <w:nsid w:val="2D7E06B0"/>
    <w:multiLevelType w:val="multilevel"/>
    <w:tmpl w:val="9200769E"/>
    <w:styleLink w:val="OpsommingkleineletterSURF"/>
    <w:lvl w:ilvl="0">
      <w:start w:val="1"/>
      <w:numFmt w:val="lowerLetter"/>
      <w:pStyle w:val="Opsommingkleinelett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Opsommingkleinelett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lowerLetter"/>
      <w:pStyle w:val="Opsommingkleinelett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lowerLetter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lowerLetter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lowerLetter"/>
      <w:lvlText w:val="%7"/>
      <w:lvlJc w:val="left"/>
      <w:pPr>
        <w:ind w:left="1985" w:hanging="284"/>
      </w:pPr>
      <w:rPr>
        <w:rFonts w:hint="default"/>
      </w:rPr>
    </w:lvl>
    <w:lvl w:ilvl="7">
      <w:start w:val="1"/>
      <w:numFmt w:val="lowerLetter"/>
      <w:lvlText w:val="%8"/>
      <w:lvlJc w:val="left"/>
      <w:pPr>
        <w:ind w:left="2268" w:hanging="283"/>
      </w:pPr>
      <w:rPr>
        <w:rFonts w:hint="default"/>
      </w:rPr>
    </w:lvl>
    <w:lvl w:ilvl="8">
      <w:start w:val="1"/>
      <w:numFmt w:val="lowerLetter"/>
      <w:lvlText w:val="%9"/>
      <w:lvlJc w:val="left"/>
      <w:pPr>
        <w:ind w:left="2552" w:hanging="284"/>
      </w:pPr>
      <w:rPr>
        <w:rFonts w:hint="default"/>
      </w:rPr>
    </w:lvl>
  </w:abstractNum>
  <w:abstractNum w:abstractNumId="23" w15:restartNumberingAfterBreak="0">
    <w:nsid w:val="307A6FF1"/>
    <w:multiLevelType w:val="hybridMultilevel"/>
    <w:tmpl w:val="9F3C39DE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 w15:restartNumberingAfterBreak="0">
    <w:nsid w:val="31194011"/>
    <w:multiLevelType w:val="hybridMultilevel"/>
    <w:tmpl w:val="03D2F60A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342E0648"/>
    <w:multiLevelType w:val="hybridMultilevel"/>
    <w:tmpl w:val="6CCC405A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39245FF6"/>
    <w:multiLevelType w:val="hybridMultilevel"/>
    <w:tmpl w:val="78FCE996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398A2A0C"/>
    <w:multiLevelType w:val="multilevel"/>
    <w:tmpl w:val="89367262"/>
    <w:styleLink w:val="OpsommingnummerSURF"/>
    <w:lvl w:ilvl="0">
      <w:start w:val="1"/>
      <w:numFmt w:val="decimal"/>
      <w:pStyle w:val="Opsommingnumm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Opsommingnumm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decimal"/>
      <w:pStyle w:val="Opsommingnumm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8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9"/>
      <w:lvlJc w:val="left"/>
      <w:pPr>
        <w:ind w:left="2556" w:hanging="284"/>
      </w:pPr>
      <w:rPr>
        <w:rFonts w:hint="default"/>
      </w:rPr>
    </w:lvl>
  </w:abstractNum>
  <w:abstractNum w:abstractNumId="28" w15:restartNumberingAfterBreak="0">
    <w:nsid w:val="3E5C12F1"/>
    <w:multiLevelType w:val="hybridMultilevel"/>
    <w:tmpl w:val="D4100B7E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9" w15:restartNumberingAfterBreak="0">
    <w:nsid w:val="40EF61F8"/>
    <w:multiLevelType w:val="multilevel"/>
    <w:tmpl w:val="22E2AACA"/>
    <w:styleLink w:val="KopnummeringSURF"/>
    <w:lvl w:ilvl="0">
      <w:start w:val="1"/>
      <w:numFmt w:val="decimal"/>
      <w:pStyle w:val="Kop1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Kop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Kop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30" w15:restartNumberingAfterBreak="0">
    <w:nsid w:val="41BA347F"/>
    <w:multiLevelType w:val="hybridMultilevel"/>
    <w:tmpl w:val="643254F8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49DE0120"/>
    <w:multiLevelType w:val="hybridMultilevel"/>
    <w:tmpl w:val="CAD86BAE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49E04A53"/>
    <w:multiLevelType w:val="multilevel"/>
    <w:tmpl w:val="7FB6E594"/>
    <w:styleLink w:val="AgendapuntlijstSURF"/>
    <w:lvl w:ilvl="0">
      <w:start w:val="1"/>
      <w:numFmt w:val="decimal"/>
      <w:pStyle w:val="AgendapuntSURF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3" w15:restartNumberingAfterBreak="0">
    <w:nsid w:val="4C0C3B10"/>
    <w:multiLevelType w:val="hybridMultilevel"/>
    <w:tmpl w:val="F878970E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4" w15:restartNumberingAfterBreak="0">
    <w:nsid w:val="4C372459"/>
    <w:multiLevelType w:val="multilevel"/>
    <w:tmpl w:val="0413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 w15:restartNumberingAfterBreak="0">
    <w:nsid w:val="4EE55DE0"/>
    <w:multiLevelType w:val="hybridMultilevel"/>
    <w:tmpl w:val="36E8B22A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6" w15:restartNumberingAfterBreak="0">
    <w:nsid w:val="500E7BFB"/>
    <w:multiLevelType w:val="hybridMultilevel"/>
    <w:tmpl w:val="5B0C4122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7" w15:restartNumberingAfterBreak="0">
    <w:nsid w:val="58381424"/>
    <w:multiLevelType w:val="hybridMultilevel"/>
    <w:tmpl w:val="AC0A84D8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8" w15:restartNumberingAfterBreak="0">
    <w:nsid w:val="63527FC0"/>
    <w:multiLevelType w:val="hybridMultilevel"/>
    <w:tmpl w:val="92986066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9" w15:restartNumberingAfterBreak="0">
    <w:nsid w:val="63F335A0"/>
    <w:multiLevelType w:val="multilevel"/>
    <w:tmpl w:val="AC084EA8"/>
    <w:styleLink w:val="OpsommingtekenSURF"/>
    <w:lvl w:ilvl="0">
      <w:start w:val="1"/>
      <w:numFmt w:val="bullet"/>
      <w:lvlText w:val=""/>
      <w:lvlPicBulletId w:val="0"/>
      <w:lvlJc w:val="left"/>
      <w:pPr>
        <w:ind w:left="284" w:hanging="284"/>
      </w:pPr>
      <w:rPr>
        <w:rFonts w:ascii="Symbol" w:hAnsi="Symbol"/>
        <w:color w:val="auto"/>
        <w:position w:val="0"/>
      </w:rPr>
    </w:lvl>
    <w:lvl w:ilvl="1">
      <w:start w:val="1"/>
      <w:numFmt w:val="bullet"/>
      <w:lvlText w:val=""/>
      <w:lvlPicBulletId w:val="1"/>
      <w:lvlJc w:val="left"/>
      <w:pPr>
        <w:ind w:left="568" w:hanging="284"/>
      </w:pPr>
      <w:rPr>
        <w:rFonts w:ascii="Symbol" w:hAnsi="Symbol"/>
        <w:color w:val="auto"/>
        <w:position w:val="0"/>
      </w:rPr>
    </w:lvl>
    <w:lvl w:ilvl="2">
      <w:start w:val="1"/>
      <w:numFmt w:val="bullet"/>
      <w:lvlText w:val=""/>
      <w:lvlPicBulletId w:val="2"/>
      <w:lvlJc w:val="left"/>
      <w:pPr>
        <w:ind w:left="852" w:hanging="284"/>
      </w:pPr>
      <w:rPr>
        <w:rFonts w:ascii="Symbol" w:hAnsi="Symbol"/>
        <w:color w:val="auto"/>
        <w:position w:val="0"/>
      </w:rPr>
    </w:lvl>
    <w:lvl w:ilvl="3">
      <w:start w:val="1"/>
      <w:numFmt w:val="bullet"/>
      <w:lvlText w:val=""/>
      <w:lvlPicBulletId w:val="2"/>
      <w:lvlJc w:val="left"/>
      <w:pPr>
        <w:ind w:left="1136" w:hanging="284"/>
      </w:pPr>
      <w:rPr>
        <w:rFonts w:ascii="Symbol" w:hAnsi="Symbol"/>
        <w:color w:val="auto"/>
        <w:position w:val="0"/>
      </w:rPr>
    </w:lvl>
    <w:lvl w:ilvl="4">
      <w:start w:val="1"/>
      <w:numFmt w:val="bullet"/>
      <w:lvlText w:val=""/>
      <w:lvlPicBulletId w:val="2"/>
      <w:lvlJc w:val="left"/>
      <w:pPr>
        <w:ind w:left="1420" w:hanging="284"/>
      </w:pPr>
      <w:rPr>
        <w:rFonts w:ascii="Symbol" w:hAnsi="Symbol"/>
        <w:color w:val="auto"/>
        <w:position w:val="0"/>
      </w:rPr>
    </w:lvl>
    <w:lvl w:ilvl="5">
      <w:start w:val="1"/>
      <w:numFmt w:val="bullet"/>
      <w:lvlText w:val=""/>
      <w:lvlPicBulletId w:val="2"/>
      <w:lvlJc w:val="left"/>
      <w:pPr>
        <w:ind w:left="1704" w:hanging="284"/>
      </w:pPr>
      <w:rPr>
        <w:rFonts w:ascii="Symbol" w:hAnsi="Symbol"/>
        <w:color w:val="auto"/>
        <w:position w:val="0"/>
      </w:rPr>
    </w:lvl>
    <w:lvl w:ilvl="6">
      <w:start w:val="1"/>
      <w:numFmt w:val="bullet"/>
      <w:lvlText w:val=""/>
      <w:lvlPicBulletId w:val="2"/>
      <w:lvlJc w:val="left"/>
      <w:pPr>
        <w:ind w:left="1988" w:hanging="284"/>
      </w:pPr>
      <w:rPr>
        <w:rFonts w:ascii="Symbol" w:hAnsi="Symbol"/>
        <w:color w:val="auto"/>
        <w:position w:val="0"/>
      </w:rPr>
    </w:lvl>
    <w:lvl w:ilvl="7">
      <w:start w:val="1"/>
      <w:numFmt w:val="bullet"/>
      <w:lvlText w:val=""/>
      <w:lvlPicBulletId w:val="2"/>
      <w:lvlJc w:val="left"/>
      <w:pPr>
        <w:ind w:left="2272" w:hanging="284"/>
      </w:pPr>
      <w:rPr>
        <w:rFonts w:ascii="Symbol" w:hAnsi="Symbol"/>
        <w:color w:val="auto"/>
        <w:position w:val="0"/>
      </w:rPr>
    </w:lvl>
    <w:lvl w:ilvl="8">
      <w:start w:val="1"/>
      <w:numFmt w:val="bullet"/>
      <w:lvlText w:val=""/>
      <w:lvlPicBulletId w:val="2"/>
      <w:lvlJc w:val="left"/>
      <w:pPr>
        <w:ind w:left="2556" w:hanging="284"/>
      </w:pPr>
      <w:rPr>
        <w:rFonts w:ascii="Symbol" w:hAnsi="Symbol"/>
        <w:color w:val="auto"/>
        <w:position w:val="0"/>
      </w:rPr>
    </w:lvl>
  </w:abstractNum>
  <w:abstractNum w:abstractNumId="40" w15:restartNumberingAfterBreak="0">
    <w:nsid w:val="65CB7BEA"/>
    <w:multiLevelType w:val="hybridMultilevel"/>
    <w:tmpl w:val="2E025652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1" w15:restartNumberingAfterBreak="0">
    <w:nsid w:val="65F1193C"/>
    <w:multiLevelType w:val="hybridMultilevel"/>
    <w:tmpl w:val="9A3A4FA4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2" w15:restartNumberingAfterBreak="0">
    <w:nsid w:val="6843111C"/>
    <w:multiLevelType w:val="hybridMultilevel"/>
    <w:tmpl w:val="43F0D606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3" w15:restartNumberingAfterBreak="0">
    <w:nsid w:val="69B475D4"/>
    <w:multiLevelType w:val="hybridMultilevel"/>
    <w:tmpl w:val="15CCBB3A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4" w15:restartNumberingAfterBreak="0">
    <w:nsid w:val="6AA34D05"/>
    <w:multiLevelType w:val="hybridMultilevel"/>
    <w:tmpl w:val="21D67180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5" w15:restartNumberingAfterBreak="0">
    <w:nsid w:val="6C5F3D2D"/>
    <w:multiLevelType w:val="hybridMultilevel"/>
    <w:tmpl w:val="59CC3DA8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6" w15:restartNumberingAfterBreak="0">
    <w:nsid w:val="6CAB1E63"/>
    <w:multiLevelType w:val="multilevel"/>
    <w:tmpl w:val="7FB6E594"/>
    <w:numStyleLink w:val="AgendapuntlijstSURF"/>
  </w:abstractNum>
  <w:abstractNum w:abstractNumId="47" w15:restartNumberingAfterBreak="0">
    <w:nsid w:val="6E7370EC"/>
    <w:multiLevelType w:val="multilevel"/>
    <w:tmpl w:val="9200769E"/>
    <w:numStyleLink w:val="OpsommingkleineletterSURF"/>
  </w:abstractNum>
  <w:abstractNum w:abstractNumId="48" w15:restartNumberingAfterBreak="0">
    <w:nsid w:val="6F252124"/>
    <w:multiLevelType w:val="hybridMultilevel"/>
    <w:tmpl w:val="E90C037E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9" w15:restartNumberingAfterBreak="0">
    <w:nsid w:val="732B76EA"/>
    <w:multiLevelType w:val="hybridMultilevel"/>
    <w:tmpl w:val="9A74E356"/>
    <w:lvl w:ilvl="0" w:tplc="FC2253C0">
      <w:numFmt w:val="bullet"/>
      <w:lvlText w:val="•"/>
      <w:lvlJc w:val="left"/>
      <w:pPr>
        <w:ind w:left="720" w:hanging="360"/>
      </w:pPr>
      <w:rPr>
        <w:rFonts w:hint="default" w:ascii="General Sans" w:hAnsi="General Sans" w:cs="Maiandra GD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0" w15:restartNumberingAfterBreak="0">
    <w:nsid w:val="76A27799"/>
    <w:multiLevelType w:val="hybridMultilevel"/>
    <w:tmpl w:val="F3ACCE46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1" w15:restartNumberingAfterBreak="0">
    <w:nsid w:val="7E4326A9"/>
    <w:multiLevelType w:val="multilevel"/>
    <w:tmpl w:val="22E2AACA"/>
    <w:numStyleLink w:val="KopnummeringSURF"/>
  </w:abstractNum>
  <w:num w:numId="1" w16cid:durableId="433942039">
    <w:abstractNumId w:val="27"/>
  </w:num>
  <w:num w:numId="2" w16cid:durableId="943923343">
    <w:abstractNumId w:val="34"/>
  </w:num>
  <w:num w:numId="3" w16cid:durableId="1551066732">
    <w:abstractNumId w:val="14"/>
  </w:num>
  <w:num w:numId="4" w16cid:durableId="1583875196">
    <w:abstractNumId w:val="13"/>
  </w:num>
  <w:num w:numId="5" w16cid:durableId="174811866">
    <w:abstractNumId w:val="22"/>
  </w:num>
  <w:num w:numId="6" w16cid:durableId="1465460596">
    <w:abstractNumId w:val="29"/>
  </w:num>
  <w:num w:numId="7" w16cid:durableId="1128733">
    <w:abstractNumId w:val="39"/>
  </w:num>
  <w:num w:numId="8" w16cid:durableId="59792631">
    <w:abstractNumId w:val="21"/>
  </w:num>
  <w:num w:numId="9" w16cid:durableId="479151663">
    <w:abstractNumId w:val="9"/>
  </w:num>
  <w:num w:numId="10" w16cid:durableId="701787220">
    <w:abstractNumId w:val="7"/>
  </w:num>
  <w:num w:numId="11" w16cid:durableId="2118286570">
    <w:abstractNumId w:val="6"/>
  </w:num>
  <w:num w:numId="12" w16cid:durableId="1746104131">
    <w:abstractNumId w:val="5"/>
  </w:num>
  <w:num w:numId="13" w16cid:durableId="1907687602">
    <w:abstractNumId w:val="4"/>
  </w:num>
  <w:num w:numId="14" w16cid:durableId="1709602641">
    <w:abstractNumId w:val="8"/>
  </w:num>
  <w:num w:numId="15" w16cid:durableId="1838956374">
    <w:abstractNumId w:val="3"/>
  </w:num>
  <w:num w:numId="16" w16cid:durableId="1759206974">
    <w:abstractNumId w:val="2"/>
  </w:num>
  <w:num w:numId="17" w16cid:durableId="2143495662">
    <w:abstractNumId w:val="1"/>
  </w:num>
  <w:num w:numId="18" w16cid:durableId="1230454972">
    <w:abstractNumId w:val="0"/>
  </w:num>
  <w:num w:numId="19" w16cid:durableId="1689717094">
    <w:abstractNumId w:val="47"/>
  </w:num>
  <w:num w:numId="20" w16cid:durableId="718700189">
    <w:abstractNumId w:val="15"/>
  </w:num>
  <w:num w:numId="21" w16cid:durableId="931013721">
    <w:abstractNumId w:val="32"/>
  </w:num>
  <w:num w:numId="22" w16cid:durableId="818113464">
    <w:abstractNumId w:val="46"/>
  </w:num>
  <w:num w:numId="23" w16cid:durableId="1634480599">
    <w:abstractNumId w:val="51"/>
  </w:num>
  <w:num w:numId="24" w16cid:durableId="1534150012">
    <w:abstractNumId w:val="11"/>
  </w:num>
  <w:num w:numId="25" w16cid:durableId="2097744556">
    <w:abstractNumId w:val="17"/>
  </w:num>
  <w:num w:numId="26" w16cid:durableId="2040473101">
    <w:abstractNumId w:val="50"/>
  </w:num>
  <w:num w:numId="27" w16cid:durableId="468136732">
    <w:abstractNumId w:val="12"/>
  </w:num>
  <w:num w:numId="28" w16cid:durableId="125705397">
    <w:abstractNumId w:val="48"/>
  </w:num>
  <w:num w:numId="29" w16cid:durableId="85883772">
    <w:abstractNumId w:val="20"/>
  </w:num>
  <w:num w:numId="30" w16cid:durableId="1420715046">
    <w:abstractNumId w:val="38"/>
  </w:num>
  <w:num w:numId="31" w16cid:durableId="758255980">
    <w:abstractNumId w:val="42"/>
  </w:num>
  <w:num w:numId="32" w16cid:durableId="435566226">
    <w:abstractNumId w:val="23"/>
  </w:num>
  <w:num w:numId="33" w16cid:durableId="2049138142">
    <w:abstractNumId w:val="41"/>
  </w:num>
  <w:num w:numId="34" w16cid:durableId="1227648279">
    <w:abstractNumId w:val="33"/>
  </w:num>
  <w:num w:numId="35" w16cid:durableId="161091194">
    <w:abstractNumId w:val="19"/>
  </w:num>
  <w:num w:numId="36" w16cid:durableId="604195305">
    <w:abstractNumId w:val="28"/>
  </w:num>
  <w:num w:numId="37" w16cid:durableId="1200432045">
    <w:abstractNumId w:val="40"/>
  </w:num>
  <w:num w:numId="38" w16cid:durableId="1804032834">
    <w:abstractNumId w:val="35"/>
  </w:num>
  <w:num w:numId="39" w16cid:durableId="1903640591">
    <w:abstractNumId w:val="30"/>
  </w:num>
  <w:num w:numId="40" w16cid:durableId="1221557615">
    <w:abstractNumId w:val="44"/>
  </w:num>
  <w:num w:numId="41" w16cid:durableId="631599463">
    <w:abstractNumId w:val="36"/>
  </w:num>
  <w:num w:numId="42" w16cid:durableId="394860500">
    <w:abstractNumId w:val="37"/>
  </w:num>
  <w:num w:numId="43" w16cid:durableId="166555124">
    <w:abstractNumId w:val="43"/>
  </w:num>
  <w:num w:numId="44" w16cid:durableId="2049329141">
    <w:abstractNumId w:val="25"/>
  </w:num>
  <w:num w:numId="45" w16cid:durableId="672563034">
    <w:abstractNumId w:val="49"/>
  </w:num>
  <w:num w:numId="46" w16cid:durableId="19285085">
    <w:abstractNumId w:val="45"/>
  </w:num>
  <w:num w:numId="47" w16cid:durableId="1669595986">
    <w:abstractNumId w:val="16"/>
  </w:num>
  <w:num w:numId="48" w16cid:durableId="1079980024">
    <w:abstractNumId w:val="10"/>
  </w:num>
  <w:num w:numId="49" w16cid:durableId="663120499">
    <w:abstractNumId w:val="18"/>
  </w:num>
  <w:num w:numId="50" w16cid:durableId="1063601898">
    <w:abstractNumId w:val="24"/>
  </w:num>
  <w:num w:numId="51" w16cid:durableId="1181510754">
    <w:abstractNumId w:val="26"/>
  </w:num>
  <w:num w:numId="52" w16cid:durableId="1950968667">
    <w:abstractNumId w:val="31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ctiveWritingStyle w:lang="nl-NL" w:vendorID="1" w:dllVersion="512" w:checkStyle="1" w:appName="MSWord"/>
  <w:proofState w:spelling="clean" w:grammar="dirty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trackRevisions w:val="false"/>
  <w:defaultTabStop w:val="708"/>
  <w:hyphenationZone w:val="425"/>
  <w:doNotHyphenateCaps/>
  <w:characterSpacingControl w:val="doNotCompress"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396B"/>
    <w:rsid w:val="00000E2F"/>
    <w:rsid w:val="00004562"/>
    <w:rsid w:val="00006237"/>
    <w:rsid w:val="0000663D"/>
    <w:rsid w:val="00010D95"/>
    <w:rsid w:val="00011BFA"/>
    <w:rsid w:val="00012581"/>
    <w:rsid w:val="0002562D"/>
    <w:rsid w:val="00031B2D"/>
    <w:rsid w:val="00032EC9"/>
    <w:rsid w:val="0003377A"/>
    <w:rsid w:val="00035232"/>
    <w:rsid w:val="000418EF"/>
    <w:rsid w:val="00042205"/>
    <w:rsid w:val="00044417"/>
    <w:rsid w:val="0004513F"/>
    <w:rsid w:val="00050D4B"/>
    <w:rsid w:val="00050F82"/>
    <w:rsid w:val="0005205D"/>
    <w:rsid w:val="00052426"/>
    <w:rsid w:val="00052FF4"/>
    <w:rsid w:val="00053E43"/>
    <w:rsid w:val="0005430B"/>
    <w:rsid w:val="0005732F"/>
    <w:rsid w:val="000618EC"/>
    <w:rsid w:val="00066DF0"/>
    <w:rsid w:val="00074DAC"/>
    <w:rsid w:val="0007714E"/>
    <w:rsid w:val="0008371A"/>
    <w:rsid w:val="00085BFB"/>
    <w:rsid w:val="00091527"/>
    <w:rsid w:val="00092AE4"/>
    <w:rsid w:val="0009698A"/>
    <w:rsid w:val="0009701B"/>
    <w:rsid w:val="000A1B78"/>
    <w:rsid w:val="000A31CD"/>
    <w:rsid w:val="000A6227"/>
    <w:rsid w:val="000A6DE6"/>
    <w:rsid w:val="000B1FAF"/>
    <w:rsid w:val="000B7E29"/>
    <w:rsid w:val="000C0969"/>
    <w:rsid w:val="000C1A1A"/>
    <w:rsid w:val="000C524D"/>
    <w:rsid w:val="000C7889"/>
    <w:rsid w:val="000D6AB7"/>
    <w:rsid w:val="000D6B9B"/>
    <w:rsid w:val="000E13C6"/>
    <w:rsid w:val="000E1539"/>
    <w:rsid w:val="000E55A1"/>
    <w:rsid w:val="000E6CD1"/>
    <w:rsid w:val="000E6E43"/>
    <w:rsid w:val="000F213A"/>
    <w:rsid w:val="000F2D93"/>
    <w:rsid w:val="000F650E"/>
    <w:rsid w:val="00100B98"/>
    <w:rsid w:val="00106601"/>
    <w:rsid w:val="00110A9F"/>
    <w:rsid w:val="00115580"/>
    <w:rsid w:val="001170AE"/>
    <w:rsid w:val="001174E5"/>
    <w:rsid w:val="00117634"/>
    <w:rsid w:val="00122DED"/>
    <w:rsid w:val="00132265"/>
    <w:rsid w:val="00132FEA"/>
    <w:rsid w:val="00134462"/>
    <w:rsid w:val="00134E43"/>
    <w:rsid w:val="00135816"/>
    <w:rsid w:val="00135A2A"/>
    <w:rsid w:val="00135E7B"/>
    <w:rsid w:val="00137CBB"/>
    <w:rsid w:val="00145B8E"/>
    <w:rsid w:val="0014640F"/>
    <w:rsid w:val="00150726"/>
    <w:rsid w:val="001509C8"/>
    <w:rsid w:val="00152E4D"/>
    <w:rsid w:val="00153D1B"/>
    <w:rsid w:val="001579D8"/>
    <w:rsid w:val="00157DE3"/>
    <w:rsid w:val="001639F5"/>
    <w:rsid w:val="00165FF9"/>
    <w:rsid w:val="001716E9"/>
    <w:rsid w:val="00171E0A"/>
    <w:rsid w:val="001773DF"/>
    <w:rsid w:val="0018093D"/>
    <w:rsid w:val="001858E9"/>
    <w:rsid w:val="00187A59"/>
    <w:rsid w:val="001B1375"/>
    <w:rsid w:val="001B1B37"/>
    <w:rsid w:val="001B253D"/>
    <w:rsid w:val="001B4C7E"/>
    <w:rsid w:val="001B6792"/>
    <w:rsid w:val="001C0EDA"/>
    <w:rsid w:val="001C11BE"/>
    <w:rsid w:val="001C206E"/>
    <w:rsid w:val="001C6232"/>
    <w:rsid w:val="001C63E7"/>
    <w:rsid w:val="001D0C66"/>
    <w:rsid w:val="001D0D03"/>
    <w:rsid w:val="001D2384"/>
    <w:rsid w:val="001D2A06"/>
    <w:rsid w:val="001E2293"/>
    <w:rsid w:val="001E34AC"/>
    <w:rsid w:val="001E5F7F"/>
    <w:rsid w:val="001F127A"/>
    <w:rsid w:val="001F3116"/>
    <w:rsid w:val="001F44B5"/>
    <w:rsid w:val="001F5B4F"/>
    <w:rsid w:val="001F5C28"/>
    <w:rsid w:val="001F6547"/>
    <w:rsid w:val="0020548B"/>
    <w:rsid w:val="0020607F"/>
    <w:rsid w:val="00206E2A"/>
    <w:rsid w:val="00206FF8"/>
    <w:rsid w:val="002074B2"/>
    <w:rsid w:val="00207E2E"/>
    <w:rsid w:val="00211603"/>
    <w:rsid w:val="002116AB"/>
    <w:rsid w:val="00216489"/>
    <w:rsid w:val="00217DF3"/>
    <w:rsid w:val="00220A9C"/>
    <w:rsid w:val="00221B00"/>
    <w:rsid w:val="00225889"/>
    <w:rsid w:val="00230B64"/>
    <w:rsid w:val="0023139D"/>
    <w:rsid w:val="00231A0D"/>
    <w:rsid w:val="00236DE9"/>
    <w:rsid w:val="00240CCC"/>
    <w:rsid w:val="00242226"/>
    <w:rsid w:val="00245FB9"/>
    <w:rsid w:val="002462A1"/>
    <w:rsid w:val="002518D2"/>
    <w:rsid w:val="00252475"/>
    <w:rsid w:val="00252B9A"/>
    <w:rsid w:val="00254088"/>
    <w:rsid w:val="00256039"/>
    <w:rsid w:val="00257AA9"/>
    <w:rsid w:val="00262D4E"/>
    <w:rsid w:val="002646C8"/>
    <w:rsid w:val="00264E3F"/>
    <w:rsid w:val="00265207"/>
    <w:rsid w:val="00280D1D"/>
    <w:rsid w:val="00282B5D"/>
    <w:rsid w:val="00283592"/>
    <w:rsid w:val="00286914"/>
    <w:rsid w:val="002909CB"/>
    <w:rsid w:val="00294CD2"/>
    <w:rsid w:val="00295A7A"/>
    <w:rsid w:val="002A0E4D"/>
    <w:rsid w:val="002A2E44"/>
    <w:rsid w:val="002B08A4"/>
    <w:rsid w:val="002B0F6F"/>
    <w:rsid w:val="002B1908"/>
    <w:rsid w:val="002B2998"/>
    <w:rsid w:val="002B55B7"/>
    <w:rsid w:val="002B64EE"/>
    <w:rsid w:val="002C0D3A"/>
    <w:rsid w:val="002C46FB"/>
    <w:rsid w:val="002D0E88"/>
    <w:rsid w:val="002D12C0"/>
    <w:rsid w:val="002D2068"/>
    <w:rsid w:val="002D52B2"/>
    <w:rsid w:val="002E2611"/>
    <w:rsid w:val="002E274E"/>
    <w:rsid w:val="002E68CD"/>
    <w:rsid w:val="002E6921"/>
    <w:rsid w:val="002F0AC4"/>
    <w:rsid w:val="002F678C"/>
    <w:rsid w:val="002F7B77"/>
    <w:rsid w:val="003063C0"/>
    <w:rsid w:val="00312D26"/>
    <w:rsid w:val="00317DEA"/>
    <w:rsid w:val="00322A9F"/>
    <w:rsid w:val="00323121"/>
    <w:rsid w:val="00326653"/>
    <w:rsid w:val="003320FE"/>
    <w:rsid w:val="00333867"/>
    <w:rsid w:val="00334D4B"/>
    <w:rsid w:val="00335B5E"/>
    <w:rsid w:val="00337DDE"/>
    <w:rsid w:val="0034484B"/>
    <w:rsid w:val="00344960"/>
    <w:rsid w:val="00345315"/>
    <w:rsid w:val="00346631"/>
    <w:rsid w:val="00347094"/>
    <w:rsid w:val="003533F1"/>
    <w:rsid w:val="00353A77"/>
    <w:rsid w:val="0036336D"/>
    <w:rsid w:val="00364B2C"/>
    <w:rsid w:val="00364E1D"/>
    <w:rsid w:val="00365254"/>
    <w:rsid w:val="00365327"/>
    <w:rsid w:val="00365AD9"/>
    <w:rsid w:val="00371974"/>
    <w:rsid w:val="00374C23"/>
    <w:rsid w:val="00374D9A"/>
    <w:rsid w:val="00377612"/>
    <w:rsid w:val="00380E32"/>
    <w:rsid w:val="00382603"/>
    <w:rsid w:val="00382959"/>
    <w:rsid w:val="00383954"/>
    <w:rsid w:val="00384791"/>
    <w:rsid w:val="00386264"/>
    <w:rsid w:val="0039126D"/>
    <w:rsid w:val="003964D4"/>
    <w:rsid w:val="0039656A"/>
    <w:rsid w:val="003A0F98"/>
    <w:rsid w:val="003A18A2"/>
    <w:rsid w:val="003A5ED3"/>
    <w:rsid w:val="003A6677"/>
    <w:rsid w:val="003A7061"/>
    <w:rsid w:val="003B14A0"/>
    <w:rsid w:val="003B50C1"/>
    <w:rsid w:val="003B595E"/>
    <w:rsid w:val="003C0839"/>
    <w:rsid w:val="003C70B8"/>
    <w:rsid w:val="003D04B7"/>
    <w:rsid w:val="003D09E4"/>
    <w:rsid w:val="003D414A"/>
    <w:rsid w:val="003D49E5"/>
    <w:rsid w:val="003E30F2"/>
    <w:rsid w:val="003E3B7D"/>
    <w:rsid w:val="003E5829"/>
    <w:rsid w:val="003E766F"/>
    <w:rsid w:val="003F0A35"/>
    <w:rsid w:val="003F2071"/>
    <w:rsid w:val="003F2747"/>
    <w:rsid w:val="003F3E80"/>
    <w:rsid w:val="003F768C"/>
    <w:rsid w:val="004001AF"/>
    <w:rsid w:val="00402254"/>
    <w:rsid w:val="004069FF"/>
    <w:rsid w:val="00410612"/>
    <w:rsid w:val="00410F28"/>
    <w:rsid w:val="00415DDF"/>
    <w:rsid w:val="0041674F"/>
    <w:rsid w:val="0042594D"/>
    <w:rsid w:val="004360B4"/>
    <w:rsid w:val="00441382"/>
    <w:rsid w:val="00445B0F"/>
    <w:rsid w:val="00445ED9"/>
    <w:rsid w:val="00451FDB"/>
    <w:rsid w:val="004564A6"/>
    <w:rsid w:val="00460433"/>
    <w:rsid w:val="004656F6"/>
    <w:rsid w:val="004659D3"/>
    <w:rsid w:val="004662CC"/>
    <w:rsid w:val="00466D71"/>
    <w:rsid w:val="00471C0F"/>
    <w:rsid w:val="00472444"/>
    <w:rsid w:val="00472E5E"/>
    <w:rsid w:val="0047304F"/>
    <w:rsid w:val="004733C3"/>
    <w:rsid w:val="0047392D"/>
    <w:rsid w:val="0047518D"/>
    <w:rsid w:val="0047584A"/>
    <w:rsid w:val="004804E1"/>
    <w:rsid w:val="00484C8E"/>
    <w:rsid w:val="00486319"/>
    <w:rsid w:val="00487543"/>
    <w:rsid w:val="004875E2"/>
    <w:rsid w:val="00487C7F"/>
    <w:rsid w:val="00490BBD"/>
    <w:rsid w:val="00495327"/>
    <w:rsid w:val="00495333"/>
    <w:rsid w:val="004B2C90"/>
    <w:rsid w:val="004B31CA"/>
    <w:rsid w:val="004B3E5B"/>
    <w:rsid w:val="004B4BE9"/>
    <w:rsid w:val="004B65CF"/>
    <w:rsid w:val="004B7778"/>
    <w:rsid w:val="004C51F8"/>
    <w:rsid w:val="004D0D6F"/>
    <w:rsid w:val="004D2412"/>
    <w:rsid w:val="004E03FE"/>
    <w:rsid w:val="004F4A4D"/>
    <w:rsid w:val="004F6A99"/>
    <w:rsid w:val="005017F3"/>
    <w:rsid w:val="00501A64"/>
    <w:rsid w:val="00503BFD"/>
    <w:rsid w:val="005043E5"/>
    <w:rsid w:val="00513D36"/>
    <w:rsid w:val="0051518F"/>
    <w:rsid w:val="005153F8"/>
    <w:rsid w:val="00515A3F"/>
    <w:rsid w:val="00515E2F"/>
    <w:rsid w:val="00521726"/>
    <w:rsid w:val="00526530"/>
    <w:rsid w:val="005327FA"/>
    <w:rsid w:val="0053645C"/>
    <w:rsid w:val="00541922"/>
    <w:rsid w:val="00544572"/>
    <w:rsid w:val="00545244"/>
    <w:rsid w:val="00553801"/>
    <w:rsid w:val="005615BE"/>
    <w:rsid w:val="00562E3D"/>
    <w:rsid w:val="00575FFC"/>
    <w:rsid w:val="0057697F"/>
    <w:rsid w:val="005801F2"/>
    <w:rsid w:val="005818B8"/>
    <w:rsid w:val="00585771"/>
    <w:rsid w:val="0059027A"/>
    <w:rsid w:val="00594937"/>
    <w:rsid w:val="005A1BD7"/>
    <w:rsid w:val="005A2BEC"/>
    <w:rsid w:val="005B0D39"/>
    <w:rsid w:val="005B4FAF"/>
    <w:rsid w:val="005C08C0"/>
    <w:rsid w:val="005C5603"/>
    <w:rsid w:val="005C6668"/>
    <w:rsid w:val="005C75B0"/>
    <w:rsid w:val="005D2FBC"/>
    <w:rsid w:val="005D4151"/>
    <w:rsid w:val="005D5E21"/>
    <w:rsid w:val="005D5FAC"/>
    <w:rsid w:val="005D719A"/>
    <w:rsid w:val="005E157B"/>
    <w:rsid w:val="005E3E58"/>
    <w:rsid w:val="005E792A"/>
    <w:rsid w:val="005F1AE8"/>
    <w:rsid w:val="005F1E97"/>
    <w:rsid w:val="00603338"/>
    <w:rsid w:val="006040DB"/>
    <w:rsid w:val="00606D41"/>
    <w:rsid w:val="00610FF8"/>
    <w:rsid w:val="00612C22"/>
    <w:rsid w:val="006224AF"/>
    <w:rsid w:val="00624485"/>
    <w:rsid w:val="006315E0"/>
    <w:rsid w:val="00640F4B"/>
    <w:rsid w:val="00641E45"/>
    <w:rsid w:val="00647A67"/>
    <w:rsid w:val="0065181E"/>
    <w:rsid w:val="00653D01"/>
    <w:rsid w:val="00656EFB"/>
    <w:rsid w:val="00664EE1"/>
    <w:rsid w:val="0066590F"/>
    <w:rsid w:val="00666197"/>
    <w:rsid w:val="006662ED"/>
    <w:rsid w:val="00670C3E"/>
    <w:rsid w:val="00673F07"/>
    <w:rsid w:val="006756D9"/>
    <w:rsid w:val="006767B2"/>
    <w:rsid w:val="00676AF6"/>
    <w:rsid w:val="00682A40"/>
    <w:rsid w:val="006845C5"/>
    <w:rsid w:val="00685EED"/>
    <w:rsid w:val="00686092"/>
    <w:rsid w:val="0068750D"/>
    <w:rsid w:val="006953A2"/>
    <w:rsid w:val="00696671"/>
    <w:rsid w:val="006A02E4"/>
    <w:rsid w:val="006A0FA8"/>
    <w:rsid w:val="006A6676"/>
    <w:rsid w:val="006B4CBC"/>
    <w:rsid w:val="006B6044"/>
    <w:rsid w:val="006BE1F5"/>
    <w:rsid w:val="006C6A9D"/>
    <w:rsid w:val="006D1154"/>
    <w:rsid w:val="006D2ECD"/>
    <w:rsid w:val="006D3807"/>
    <w:rsid w:val="006E4059"/>
    <w:rsid w:val="006E6708"/>
    <w:rsid w:val="006F09DE"/>
    <w:rsid w:val="006F131C"/>
    <w:rsid w:val="006F3236"/>
    <w:rsid w:val="00703BD3"/>
    <w:rsid w:val="0070511A"/>
    <w:rsid w:val="00705849"/>
    <w:rsid w:val="00706308"/>
    <w:rsid w:val="00712665"/>
    <w:rsid w:val="0071359B"/>
    <w:rsid w:val="0071386B"/>
    <w:rsid w:val="00715E08"/>
    <w:rsid w:val="00723521"/>
    <w:rsid w:val="0072479C"/>
    <w:rsid w:val="00731A90"/>
    <w:rsid w:val="0073233B"/>
    <w:rsid w:val="007358BA"/>
    <w:rsid w:val="007361EE"/>
    <w:rsid w:val="00743326"/>
    <w:rsid w:val="00744600"/>
    <w:rsid w:val="00745208"/>
    <w:rsid w:val="00750733"/>
    <w:rsid w:val="00750780"/>
    <w:rsid w:val="007525D1"/>
    <w:rsid w:val="00752725"/>
    <w:rsid w:val="00754C84"/>
    <w:rsid w:val="00756C31"/>
    <w:rsid w:val="0075717F"/>
    <w:rsid w:val="00760A65"/>
    <w:rsid w:val="00761E3E"/>
    <w:rsid w:val="00762113"/>
    <w:rsid w:val="00763B35"/>
    <w:rsid w:val="00764AF2"/>
    <w:rsid w:val="00766E99"/>
    <w:rsid w:val="00770652"/>
    <w:rsid w:val="00775717"/>
    <w:rsid w:val="00776618"/>
    <w:rsid w:val="007804E7"/>
    <w:rsid w:val="007865DD"/>
    <w:rsid w:val="00787205"/>
    <w:rsid w:val="00787B55"/>
    <w:rsid w:val="0079179F"/>
    <w:rsid w:val="0079249B"/>
    <w:rsid w:val="00793E98"/>
    <w:rsid w:val="00794AE8"/>
    <w:rsid w:val="00796A8D"/>
    <w:rsid w:val="007A6DC7"/>
    <w:rsid w:val="007B0C68"/>
    <w:rsid w:val="007B3114"/>
    <w:rsid w:val="007B5373"/>
    <w:rsid w:val="007C0010"/>
    <w:rsid w:val="007C037C"/>
    <w:rsid w:val="007C156B"/>
    <w:rsid w:val="007C51EB"/>
    <w:rsid w:val="007D4A7D"/>
    <w:rsid w:val="007D4DCE"/>
    <w:rsid w:val="007E22EC"/>
    <w:rsid w:val="007E5739"/>
    <w:rsid w:val="007E7724"/>
    <w:rsid w:val="007F0A2A"/>
    <w:rsid w:val="007F1417"/>
    <w:rsid w:val="007F48F0"/>
    <w:rsid w:val="007F653F"/>
    <w:rsid w:val="00801A17"/>
    <w:rsid w:val="00805F7B"/>
    <w:rsid w:val="008064EE"/>
    <w:rsid w:val="00806FBA"/>
    <w:rsid w:val="00807EDB"/>
    <w:rsid w:val="00810585"/>
    <w:rsid w:val="00813DE7"/>
    <w:rsid w:val="00813FDF"/>
    <w:rsid w:val="00822167"/>
    <w:rsid w:val="008222EE"/>
    <w:rsid w:val="00823AC1"/>
    <w:rsid w:val="00826EA4"/>
    <w:rsid w:val="00830BEC"/>
    <w:rsid w:val="00830D99"/>
    <w:rsid w:val="00832239"/>
    <w:rsid w:val="008372D1"/>
    <w:rsid w:val="00843B35"/>
    <w:rsid w:val="00854B34"/>
    <w:rsid w:val="0086137E"/>
    <w:rsid w:val="0086291D"/>
    <w:rsid w:val="008663F0"/>
    <w:rsid w:val="008664DD"/>
    <w:rsid w:val="008736AE"/>
    <w:rsid w:val="008775D3"/>
    <w:rsid w:val="00877BD5"/>
    <w:rsid w:val="008802D3"/>
    <w:rsid w:val="00882013"/>
    <w:rsid w:val="0088514E"/>
    <w:rsid w:val="00886BB9"/>
    <w:rsid w:val="008870F0"/>
    <w:rsid w:val="008931CF"/>
    <w:rsid w:val="00893934"/>
    <w:rsid w:val="0089493B"/>
    <w:rsid w:val="008A0ACC"/>
    <w:rsid w:val="008A2A1D"/>
    <w:rsid w:val="008A410A"/>
    <w:rsid w:val="008A5E5E"/>
    <w:rsid w:val="008A6D09"/>
    <w:rsid w:val="008B5CD1"/>
    <w:rsid w:val="008C05AA"/>
    <w:rsid w:val="008C2F90"/>
    <w:rsid w:val="008C3DBD"/>
    <w:rsid w:val="008C5834"/>
    <w:rsid w:val="008C6251"/>
    <w:rsid w:val="008D7BDD"/>
    <w:rsid w:val="008E335E"/>
    <w:rsid w:val="0090254C"/>
    <w:rsid w:val="0090724E"/>
    <w:rsid w:val="00907516"/>
    <w:rsid w:val="00907888"/>
    <w:rsid w:val="00910D57"/>
    <w:rsid w:val="00920004"/>
    <w:rsid w:val="009221AC"/>
    <w:rsid w:val="009225D7"/>
    <w:rsid w:val="009261FD"/>
    <w:rsid w:val="00932FEC"/>
    <w:rsid w:val="00934750"/>
    <w:rsid w:val="00934E30"/>
    <w:rsid w:val="00935271"/>
    <w:rsid w:val="0094313B"/>
    <w:rsid w:val="00943209"/>
    <w:rsid w:val="0094509D"/>
    <w:rsid w:val="00945318"/>
    <w:rsid w:val="00950DB4"/>
    <w:rsid w:val="00952A7F"/>
    <w:rsid w:val="009534C6"/>
    <w:rsid w:val="00955B70"/>
    <w:rsid w:val="00955BF7"/>
    <w:rsid w:val="00957CCB"/>
    <w:rsid w:val="009606EB"/>
    <w:rsid w:val="009628BD"/>
    <w:rsid w:val="00963973"/>
    <w:rsid w:val="00971786"/>
    <w:rsid w:val="00971B3B"/>
    <w:rsid w:val="00986B7C"/>
    <w:rsid w:val="00992D10"/>
    <w:rsid w:val="00994BDE"/>
    <w:rsid w:val="00997AE6"/>
    <w:rsid w:val="009A20EF"/>
    <w:rsid w:val="009A51A0"/>
    <w:rsid w:val="009A6646"/>
    <w:rsid w:val="009B386D"/>
    <w:rsid w:val="009C1976"/>
    <w:rsid w:val="009C2F9E"/>
    <w:rsid w:val="009D33D5"/>
    <w:rsid w:val="009D5AE2"/>
    <w:rsid w:val="009F1CB9"/>
    <w:rsid w:val="00A028B1"/>
    <w:rsid w:val="00A07FEF"/>
    <w:rsid w:val="00A1497C"/>
    <w:rsid w:val="00A21956"/>
    <w:rsid w:val="00A41876"/>
    <w:rsid w:val="00A42EEC"/>
    <w:rsid w:val="00A50406"/>
    <w:rsid w:val="00A50767"/>
    <w:rsid w:val="00A50801"/>
    <w:rsid w:val="00A57593"/>
    <w:rsid w:val="00A60A58"/>
    <w:rsid w:val="00A615AB"/>
    <w:rsid w:val="00A61919"/>
    <w:rsid w:val="00A61B21"/>
    <w:rsid w:val="00A65B09"/>
    <w:rsid w:val="00A670BB"/>
    <w:rsid w:val="00A67C52"/>
    <w:rsid w:val="00A71291"/>
    <w:rsid w:val="00A7569A"/>
    <w:rsid w:val="00A76E7C"/>
    <w:rsid w:val="00A871D6"/>
    <w:rsid w:val="00AA1A5C"/>
    <w:rsid w:val="00AA2F6F"/>
    <w:rsid w:val="00AA4136"/>
    <w:rsid w:val="00AA78E8"/>
    <w:rsid w:val="00AB0414"/>
    <w:rsid w:val="00AB0D90"/>
    <w:rsid w:val="00AB0E1F"/>
    <w:rsid w:val="00AB1E21"/>
    <w:rsid w:val="00AB1E30"/>
    <w:rsid w:val="00AB2477"/>
    <w:rsid w:val="00AB490A"/>
    <w:rsid w:val="00AB56F0"/>
    <w:rsid w:val="00AB5DBD"/>
    <w:rsid w:val="00AB5F0C"/>
    <w:rsid w:val="00AB77BB"/>
    <w:rsid w:val="00AC2322"/>
    <w:rsid w:val="00AC273E"/>
    <w:rsid w:val="00AD24E6"/>
    <w:rsid w:val="00AD31A0"/>
    <w:rsid w:val="00AD44F1"/>
    <w:rsid w:val="00AD4DF7"/>
    <w:rsid w:val="00AD6712"/>
    <w:rsid w:val="00AE0183"/>
    <w:rsid w:val="00AE1307"/>
    <w:rsid w:val="00AE1A81"/>
    <w:rsid w:val="00AE2110"/>
    <w:rsid w:val="00AE2EB1"/>
    <w:rsid w:val="00AF40BE"/>
    <w:rsid w:val="00AF6ED8"/>
    <w:rsid w:val="00B01892"/>
    <w:rsid w:val="00B01DA1"/>
    <w:rsid w:val="00B02711"/>
    <w:rsid w:val="00B07AAE"/>
    <w:rsid w:val="00B11A76"/>
    <w:rsid w:val="00B13148"/>
    <w:rsid w:val="00B15686"/>
    <w:rsid w:val="00B22610"/>
    <w:rsid w:val="00B233E3"/>
    <w:rsid w:val="00B30352"/>
    <w:rsid w:val="00B30C6C"/>
    <w:rsid w:val="00B346DF"/>
    <w:rsid w:val="00B43DFA"/>
    <w:rsid w:val="00B460C2"/>
    <w:rsid w:val="00B47460"/>
    <w:rsid w:val="00B51B84"/>
    <w:rsid w:val="00B63750"/>
    <w:rsid w:val="00B63EB9"/>
    <w:rsid w:val="00B72E93"/>
    <w:rsid w:val="00B75ED8"/>
    <w:rsid w:val="00B77809"/>
    <w:rsid w:val="00B83B98"/>
    <w:rsid w:val="00B860DC"/>
    <w:rsid w:val="00B9307B"/>
    <w:rsid w:val="00B949B9"/>
    <w:rsid w:val="00B9540B"/>
    <w:rsid w:val="00BA1CBA"/>
    <w:rsid w:val="00BA22CA"/>
    <w:rsid w:val="00BA3794"/>
    <w:rsid w:val="00BA3F4D"/>
    <w:rsid w:val="00BA797E"/>
    <w:rsid w:val="00BA79E3"/>
    <w:rsid w:val="00BB0DAB"/>
    <w:rsid w:val="00BB158D"/>
    <w:rsid w:val="00BB1FC1"/>
    <w:rsid w:val="00BB239A"/>
    <w:rsid w:val="00BB31CE"/>
    <w:rsid w:val="00BB69BF"/>
    <w:rsid w:val="00BC0188"/>
    <w:rsid w:val="00BC24FC"/>
    <w:rsid w:val="00BC6FB7"/>
    <w:rsid w:val="00BD227B"/>
    <w:rsid w:val="00BE55A7"/>
    <w:rsid w:val="00BE64B3"/>
    <w:rsid w:val="00BE6947"/>
    <w:rsid w:val="00BE6FE4"/>
    <w:rsid w:val="00BF117F"/>
    <w:rsid w:val="00BF148E"/>
    <w:rsid w:val="00BF6A7B"/>
    <w:rsid w:val="00BF6B3C"/>
    <w:rsid w:val="00C06D9A"/>
    <w:rsid w:val="00C0702B"/>
    <w:rsid w:val="00C11B08"/>
    <w:rsid w:val="00C12133"/>
    <w:rsid w:val="00C12A81"/>
    <w:rsid w:val="00C17A25"/>
    <w:rsid w:val="00C201EB"/>
    <w:rsid w:val="00C23344"/>
    <w:rsid w:val="00C23C67"/>
    <w:rsid w:val="00C24777"/>
    <w:rsid w:val="00C33308"/>
    <w:rsid w:val="00C346C9"/>
    <w:rsid w:val="00C3702A"/>
    <w:rsid w:val="00C4003A"/>
    <w:rsid w:val="00C41422"/>
    <w:rsid w:val="00C421DA"/>
    <w:rsid w:val="00C45E40"/>
    <w:rsid w:val="00C50828"/>
    <w:rsid w:val="00C51137"/>
    <w:rsid w:val="00C57AB9"/>
    <w:rsid w:val="00C6206C"/>
    <w:rsid w:val="00C70827"/>
    <w:rsid w:val="00C72D11"/>
    <w:rsid w:val="00C81733"/>
    <w:rsid w:val="00C85508"/>
    <w:rsid w:val="00C85FA2"/>
    <w:rsid w:val="00C863AE"/>
    <w:rsid w:val="00C87372"/>
    <w:rsid w:val="00C8765F"/>
    <w:rsid w:val="00C92E08"/>
    <w:rsid w:val="00C93473"/>
    <w:rsid w:val="00C93C95"/>
    <w:rsid w:val="00C971C1"/>
    <w:rsid w:val="00CA1FE3"/>
    <w:rsid w:val="00CA332D"/>
    <w:rsid w:val="00CB2517"/>
    <w:rsid w:val="00CB254D"/>
    <w:rsid w:val="00CB3533"/>
    <w:rsid w:val="00CB7600"/>
    <w:rsid w:val="00CB7D61"/>
    <w:rsid w:val="00CC657B"/>
    <w:rsid w:val="00CC6A4B"/>
    <w:rsid w:val="00CD7A5A"/>
    <w:rsid w:val="00CD7AAF"/>
    <w:rsid w:val="00CE1C77"/>
    <w:rsid w:val="00CE2BA6"/>
    <w:rsid w:val="00CE564D"/>
    <w:rsid w:val="00CF276E"/>
    <w:rsid w:val="00CF2B0C"/>
    <w:rsid w:val="00CF529F"/>
    <w:rsid w:val="00CF7CF8"/>
    <w:rsid w:val="00D016A6"/>
    <w:rsid w:val="00D023A0"/>
    <w:rsid w:val="00D16E87"/>
    <w:rsid w:val="00D25AA0"/>
    <w:rsid w:val="00D27D0E"/>
    <w:rsid w:val="00D35DA7"/>
    <w:rsid w:val="00D40EAC"/>
    <w:rsid w:val="00D47AD0"/>
    <w:rsid w:val="00D517F6"/>
    <w:rsid w:val="00D576D6"/>
    <w:rsid w:val="00D57A57"/>
    <w:rsid w:val="00D613A9"/>
    <w:rsid w:val="00D658D3"/>
    <w:rsid w:val="00D6679B"/>
    <w:rsid w:val="00D66D93"/>
    <w:rsid w:val="00D67F1C"/>
    <w:rsid w:val="00D7238E"/>
    <w:rsid w:val="00D73003"/>
    <w:rsid w:val="00D73C03"/>
    <w:rsid w:val="00D76903"/>
    <w:rsid w:val="00D81A72"/>
    <w:rsid w:val="00D8304E"/>
    <w:rsid w:val="00D92EDA"/>
    <w:rsid w:val="00D9359B"/>
    <w:rsid w:val="00D94B0E"/>
    <w:rsid w:val="00DA0751"/>
    <w:rsid w:val="00DA2953"/>
    <w:rsid w:val="00DA5661"/>
    <w:rsid w:val="00DA6E07"/>
    <w:rsid w:val="00DA7584"/>
    <w:rsid w:val="00DA7A62"/>
    <w:rsid w:val="00DB0413"/>
    <w:rsid w:val="00DB0F15"/>
    <w:rsid w:val="00DB3292"/>
    <w:rsid w:val="00DB70A6"/>
    <w:rsid w:val="00DC2080"/>
    <w:rsid w:val="00DC2F99"/>
    <w:rsid w:val="00DC3B21"/>
    <w:rsid w:val="00DC489D"/>
    <w:rsid w:val="00DC6A0D"/>
    <w:rsid w:val="00DD140B"/>
    <w:rsid w:val="00DD2123"/>
    <w:rsid w:val="00DD2A9E"/>
    <w:rsid w:val="00DD509E"/>
    <w:rsid w:val="00DE14C5"/>
    <w:rsid w:val="00DE2331"/>
    <w:rsid w:val="00DE293A"/>
    <w:rsid w:val="00DE2FD1"/>
    <w:rsid w:val="00DE4BD3"/>
    <w:rsid w:val="00DE5157"/>
    <w:rsid w:val="00DE5F2B"/>
    <w:rsid w:val="00DF1BBC"/>
    <w:rsid w:val="00E032F0"/>
    <w:rsid w:val="00E04EE1"/>
    <w:rsid w:val="00E04FA6"/>
    <w:rsid w:val="00E05BA5"/>
    <w:rsid w:val="00E068B9"/>
    <w:rsid w:val="00E07762"/>
    <w:rsid w:val="00E101E7"/>
    <w:rsid w:val="00E11DF6"/>
    <w:rsid w:val="00E1215F"/>
    <w:rsid w:val="00E12CAA"/>
    <w:rsid w:val="00E21D37"/>
    <w:rsid w:val="00E21F44"/>
    <w:rsid w:val="00E239D8"/>
    <w:rsid w:val="00E25D04"/>
    <w:rsid w:val="00E27600"/>
    <w:rsid w:val="00E30E0A"/>
    <w:rsid w:val="00E318F2"/>
    <w:rsid w:val="00E334BB"/>
    <w:rsid w:val="00E3395B"/>
    <w:rsid w:val="00E43A3F"/>
    <w:rsid w:val="00E4520C"/>
    <w:rsid w:val="00E458AB"/>
    <w:rsid w:val="00E45F90"/>
    <w:rsid w:val="00E47E3C"/>
    <w:rsid w:val="00E51632"/>
    <w:rsid w:val="00E52291"/>
    <w:rsid w:val="00E527BE"/>
    <w:rsid w:val="00E56EFE"/>
    <w:rsid w:val="00E60CE6"/>
    <w:rsid w:val="00E61D02"/>
    <w:rsid w:val="00E61DB5"/>
    <w:rsid w:val="00E62D48"/>
    <w:rsid w:val="00E6431C"/>
    <w:rsid w:val="00E64BFF"/>
    <w:rsid w:val="00E64C22"/>
    <w:rsid w:val="00E64F2B"/>
    <w:rsid w:val="00E65592"/>
    <w:rsid w:val="00E65900"/>
    <w:rsid w:val="00E65D32"/>
    <w:rsid w:val="00E678A0"/>
    <w:rsid w:val="00E7078D"/>
    <w:rsid w:val="00E7085E"/>
    <w:rsid w:val="00E76843"/>
    <w:rsid w:val="00E81764"/>
    <w:rsid w:val="00E85C96"/>
    <w:rsid w:val="00E87FB4"/>
    <w:rsid w:val="00E93FCF"/>
    <w:rsid w:val="00E96BF0"/>
    <w:rsid w:val="00E9778E"/>
    <w:rsid w:val="00EB396B"/>
    <w:rsid w:val="00EB7C66"/>
    <w:rsid w:val="00EC42E3"/>
    <w:rsid w:val="00EC7295"/>
    <w:rsid w:val="00EC72BE"/>
    <w:rsid w:val="00EE0282"/>
    <w:rsid w:val="00EE1E61"/>
    <w:rsid w:val="00EE3113"/>
    <w:rsid w:val="00EE35E4"/>
    <w:rsid w:val="00EE53EC"/>
    <w:rsid w:val="00EF55EB"/>
    <w:rsid w:val="00EF69C1"/>
    <w:rsid w:val="00F005C9"/>
    <w:rsid w:val="00F02A28"/>
    <w:rsid w:val="00F1404D"/>
    <w:rsid w:val="00F16B2B"/>
    <w:rsid w:val="00F16EDB"/>
    <w:rsid w:val="00F16F6F"/>
    <w:rsid w:val="00F208DC"/>
    <w:rsid w:val="00F22CB3"/>
    <w:rsid w:val="00F234F5"/>
    <w:rsid w:val="00F3166C"/>
    <w:rsid w:val="00F33259"/>
    <w:rsid w:val="00F37624"/>
    <w:rsid w:val="00F44F61"/>
    <w:rsid w:val="00F44FB8"/>
    <w:rsid w:val="00F502CA"/>
    <w:rsid w:val="00F519B9"/>
    <w:rsid w:val="00F55E8B"/>
    <w:rsid w:val="00F564F9"/>
    <w:rsid w:val="00F57919"/>
    <w:rsid w:val="00F6207D"/>
    <w:rsid w:val="00F669BA"/>
    <w:rsid w:val="00F7766C"/>
    <w:rsid w:val="00F82076"/>
    <w:rsid w:val="00F900B2"/>
    <w:rsid w:val="00F9163A"/>
    <w:rsid w:val="00F94FCC"/>
    <w:rsid w:val="00FA1C80"/>
    <w:rsid w:val="00FA269F"/>
    <w:rsid w:val="00FB21F7"/>
    <w:rsid w:val="00FB22AF"/>
    <w:rsid w:val="00FB2AAE"/>
    <w:rsid w:val="00FB52EE"/>
    <w:rsid w:val="00FB7F9C"/>
    <w:rsid w:val="00FC25E1"/>
    <w:rsid w:val="00FC3FA5"/>
    <w:rsid w:val="00FC6260"/>
    <w:rsid w:val="00FD1A9D"/>
    <w:rsid w:val="00FD2C03"/>
    <w:rsid w:val="00FD63B3"/>
    <w:rsid w:val="00FE119B"/>
    <w:rsid w:val="00FE1BFD"/>
    <w:rsid w:val="00FF5EF5"/>
    <w:rsid w:val="00FF7307"/>
    <w:rsid w:val="00FF7DC8"/>
    <w:rsid w:val="06F2D141"/>
    <w:rsid w:val="0A81CAC8"/>
    <w:rsid w:val="0AF5C2D0"/>
    <w:rsid w:val="150F5ACB"/>
    <w:rsid w:val="1A6DBBB3"/>
    <w:rsid w:val="1BA652B3"/>
    <w:rsid w:val="1D3C787C"/>
    <w:rsid w:val="231FD469"/>
    <w:rsid w:val="28DC55D9"/>
    <w:rsid w:val="3295B0FA"/>
    <w:rsid w:val="3713BD1A"/>
    <w:rsid w:val="3E833EB6"/>
    <w:rsid w:val="545880ED"/>
    <w:rsid w:val="62F0B410"/>
    <w:rsid w:val="6C348A8C"/>
    <w:rsid w:val="7DDFE2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3"/>
    <o:shapelayout v:ext="edit">
      <o:idmap v:ext="edit" data="2"/>
    </o:shapelayout>
  </w:shapeDefaults>
  <w:decimalSymbol w:val=","/>
  <w:listSeparator w:val=";"/>
  <w14:docId w14:val="08A51D2D"/>
  <w15:chartTrackingRefBased/>
  <w15:docId w15:val="{A1F00632-15C0-EB44-8F2E-123808C86E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8" w:defSemiHidden="0" w:defUnhideWhenUsed="0" w:defQFormat="0" w:count="376">
    <w:lsdException w:name="Normal" w:uiPriority="0" w:qFormat="1"/>
    <w:lsdException w:name="heading 1" w:uiPriority="4" w:qFormat="1"/>
    <w:lsdException w:name="heading 2" w:uiPriority="4" w:qFormat="1"/>
    <w:lsdException w:name="heading 3" w:uiPriority="4" w:qFormat="1"/>
    <w:lsdException w:name="heading 4" w:uiPriority="4" w:qFormat="1"/>
    <w:lsdException w:name="heading 5" w:uiPriority="4"/>
    <w:lsdException w:name="heading 6" w:uiPriority="4"/>
    <w:lsdException w:name="heading 7" w:uiPriority="4" w:semiHidden="1" w:unhideWhenUsed="1"/>
    <w:lsdException w:name="heading 8" w:uiPriority="4" w:semiHidden="1" w:unhideWhenUsed="1"/>
    <w:lsdException w:name="heading 9" w:uiPriority="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4" w:semiHidden="1" w:unhideWhenUsed="1"/>
    <w:lsdException w:name="toc 5" w:uiPriority="4" w:semiHidden="1" w:unhideWhenUsed="1"/>
    <w:lsdException w:name="toc 6" w:uiPriority="4" w:semiHidden="1" w:unhideWhenUsed="1"/>
    <w:lsdException w:name="toc 7" w:uiPriority="4" w:semiHidden="1" w:unhideWhenUsed="1"/>
    <w:lsdException w:name="toc 8" w:uiPriority="4" w:semiHidden="1" w:unhideWhenUsed="1"/>
    <w:lsdException w:name="toc 9" w:uiPriority="4" w:semiHidden="1" w:unhideWhenUsed="1"/>
    <w:lsdException w:name="Normal Indent" w:semiHidden="1" w:unhideWhenUsed="1"/>
    <w:lsdException w:name="footnote text" w:uiPriority="4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4" w:semiHidden="1" w:unhideWhenUsed="1" w:qFormat="1"/>
    <w:lsdException w:name="table of figures" w:uiPriority="4" w:semiHidden="1" w:unhideWhenUsed="1"/>
    <w:lsdException w:name="envelope address" w:semiHidden="1" w:unhideWhenUsed="1"/>
    <w:lsdException w:name="envelope return" w:semiHidden="1" w:unhideWhenUsed="1"/>
    <w:lsdException w:name="footnote reference" w:uiPriority="4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uiPriority="4" w:semiHidden="1" w:unhideWhenUsed="1"/>
    <w:lsdException w:name="endnote text" w:uiPriority="4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99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uiPriority="1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semiHidden="1" w:unhideWhenUsed="1"/>
    <w:lsdException w:name="FollowedHyperlink" w:uiPriority="4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uiPriority="0" w:semiHidden="1" w:unhideWhenUsed="1"/>
    <w:lsdException w:name="HTML Bottom of Form" w:uiPriority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uiPriority="0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uiPriority="0" w:semiHidden="1" w:unhideWhenUsed="1"/>
    <w:lsdException w:name="Table Simple 2" w:uiPriority="0" w:semiHidden="1" w:unhideWhenUsed="1"/>
    <w:lsdException w:name="Table Simple 3" w:uiPriority="0" w:semiHidden="1" w:unhideWhenUsed="1"/>
    <w:lsdException w:name="Table Classic 1" w:uiPriority="0" w:semiHidden="1" w:unhideWhenUsed="1"/>
    <w:lsdException w:name="Table Classic 2" w:uiPriority="0" w:semiHidden="1" w:unhideWhenUsed="1"/>
    <w:lsdException w:name="Table Classic 3" w:uiPriority="0" w:semiHidden="1" w:unhideWhenUsed="1"/>
    <w:lsdException w:name="Table Classic 4" w:uiPriority="0" w:semiHidden="1" w:unhideWhenUsed="1"/>
    <w:lsdException w:name="Table Colorful 1" w:uiPriority="0" w:semiHidden="1" w:unhideWhenUsed="1"/>
    <w:lsdException w:name="Table Colorful 2" w:uiPriority="0" w:semiHidden="1" w:unhideWhenUsed="1"/>
    <w:lsdException w:name="Table Colorful 3" w:uiPriority="0" w:semiHidden="1" w:unhideWhenUsed="1"/>
    <w:lsdException w:name="Table Columns 1" w:uiPriority="0" w:semiHidden="1" w:unhideWhenUsed="1"/>
    <w:lsdException w:name="Table Columns 2" w:uiPriority="0" w:semiHidden="1" w:unhideWhenUsed="1"/>
    <w:lsdException w:name="Table Columns 3" w:uiPriority="0" w:semiHidden="1" w:unhideWhenUsed="1"/>
    <w:lsdException w:name="Table Columns 4" w:uiPriority="0" w:semiHidden="1" w:unhideWhenUsed="1"/>
    <w:lsdException w:name="Table Columns 5" w:uiPriority="0" w:semiHidden="1" w:unhideWhenUsed="1"/>
    <w:lsdException w:name="Table Grid 1" w:uiPriority="0" w:semiHidden="1" w:unhideWhenUsed="1"/>
    <w:lsdException w:name="Table Grid 2" w:uiPriority="0" w:semiHidden="1" w:unhideWhenUsed="1"/>
    <w:lsdException w:name="Table Grid 3" w:uiPriority="0" w:semiHidden="1" w:unhideWhenUsed="1"/>
    <w:lsdException w:name="Table Grid 4" w:uiPriority="0" w:semiHidden="1" w:unhideWhenUsed="1"/>
    <w:lsdException w:name="Table Grid 5" w:uiPriority="0" w:semiHidden="1" w:unhideWhenUsed="1"/>
    <w:lsdException w:name="Table Grid 6" w:uiPriority="0" w:semiHidden="1" w:unhideWhenUsed="1"/>
    <w:lsdException w:name="Table Grid 7" w:uiPriority="0" w:semiHidden="1" w:unhideWhenUsed="1"/>
    <w:lsdException w:name="Table Grid 8" w:uiPriority="0" w:semiHidden="1" w:unhideWhenUsed="1"/>
    <w:lsdException w:name="Table List 1" w:uiPriority="0" w:semiHidden="1" w:unhideWhenUsed="1"/>
    <w:lsdException w:name="Table List 2" w:uiPriority="0" w:semiHidden="1" w:unhideWhenUsed="1"/>
    <w:lsdException w:name="Table List 3" w:uiPriority="0" w:semiHidden="1" w:unhideWhenUsed="1"/>
    <w:lsdException w:name="Table List 4" w:uiPriority="0" w:semiHidden="1" w:unhideWhenUsed="1"/>
    <w:lsdException w:name="Table List 5" w:uiPriority="0" w:semiHidden="1" w:unhideWhenUsed="1"/>
    <w:lsdException w:name="Table List 6" w:uiPriority="0" w:semiHidden="1" w:unhideWhenUsed="1"/>
    <w:lsdException w:name="Table List 7" w:uiPriority="0" w:semiHidden="1" w:unhideWhenUsed="1"/>
    <w:lsdException w:name="Table List 8" w:uiPriority="0" w:semiHidden="1" w:unhideWhenUsed="1"/>
    <w:lsdException w:name="Table 3D effects 1" w:uiPriority="0" w:semiHidden="1" w:unhideWhenUsed="1"/>
    <w:lsdException w:name="Table 3D effects 2" w:uiPriority="0" w:semiHidden="1" w:unhideWhenUsed="1"/>
    <w:lsdException w:name="Table 3D effects 3" w:uiPriority="0" w:semiHidden="1" w:unhideWhenUsed="1"/>
    <w:lsdException w:name="Table Contemporary" w:uiPriority="0" w:semiHidden="1" w:unhideWhenUsed="1"/>
    <w:lsdException w:name="Table Elegant" w:uiPriority="0" w:semiHidden="1" w:unhideWhenUsed="1"/>
    <w:lsdException w:name="Table Professional" w:uiPriority="0" w:semiHidden="1" w:unhideWhenUsed="1"/>
    <w:lsdException w:name="Table Subtle 1" w:uiPriority="0" w:semiHidden="1" w:unhideWhenUsed="1"/>
    <w:lsdException w:name="Table Subtle 2" w:uiPriority="0" w:semiHidden="1" w:unhideWhenUsed="1"/>
    <w:lsdException w:name="Table Web 1" w:uiPriority="0" w:semiHidden="1" w:unhideWhenUsed="1"/>
    <w:lsdException w:name="Table Web 2" w:uiPriority="0" w:semiHidden="1" w:unhideWhenUsed="1"/>
    <w:lsdException w:name="Table Web 3" w:uiPriority="0" w:semiHidden="1" w:unhideWhenUsed="1"/>
    <w:lsdException w:name="Balloon Text" w:semiHidden="1" w:unhideWhenUsed="1"/>
    <w:lsdException w:name="Table Grid" w:uiPriority="59"/>
    <w:lsdException w:name="Table Theme" w:uiPriority="0" w:semiHidden="1" w:unhideWhenUsed="1"/>
    <w:lsdException w:name="Placeholder Text" w:semiHidden="1"/>
    <w:lsdException w:name="No Spacing" w:uiPriority="1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Bibliography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Standaard" w:default="1">
    <w:name w:val="Normal"/>
    <w:aliases w:val="Standaard SURF"/>
    <w:qFormat/>
    <w:rsid w:val="006224AF"/>
    <w:pPr>
      <w:widowControl w:val="0"/>
      <w:autoSpaceDE w:val="0"/>
      <w:autoSpaceDN w:val="0"/>
      <w:spacing w:before="240" w:after="240" w:line="160" w:lineRule="exact"/>
    </w:pPr>
    <w:rPr>
      <w:rFonts w:ascii="General Sans Semibold" w:hAnsi="General Sans Semibold" w:eastAsia="General Sans Semibold" w:cs="General Sans Semibold"/>
      <w:sz w:val="18"/>
      <w14:ligatures w14:val="none"/>
    </w:rPr>
  </w:style>
  <w:style w:type="paragraph" w:styleId="Kop1">
    <w:name w:val="heading 1"/>
    <w:aliases w:val="Kop 1 SURF"/>
    <w:basedOn w:val="ZsysbasisSURF"/>
    <w:next w:val="BasistekstSURF"/>
    <w:uiPriority w:val="4"/>
    <w:qFormat/>
    <w:rsid w:val="00794AE8"/>
    <w:pPr>
      <w:keepNext/>
      <w:keepLines/>
      <w:numPr>
        <w:numId w:val="23"/>
      </w:numPr>
      <w:spacing w:before="360" w:after="240" w:line="240" w:lineRule="auto"/>
      <w:outlineLvl w:val="0"/>
    </w:pPr>
    <w:rPr>
      <w:rFonts w:ascii="General Sans Semibold" w:hAnsi="General Sans Semibold"/>
      <w:b/>
      <w:bCs/>
      <w:sz w:val="40"/>
      <w:szCs w:val="32"/>
    </w:rPr>
  </w:style>
  <w:style w:type="paragraph" w:styleId="Kop2">
    <w:name w:val="heading 2"/>
    <w:aliases w:val="Kop 2 SURF"/>
    <w:basedOn w:val="ZsysbasisSURF"/>
    <w:next w:val="BasistekstSURF"/>
    <w:uiPriority w:val="4"/>
    <w:qFormat/>
    <w:rsid w:val="006A0FA8"/>
    <w:pPr>
      <w:keepNext/>
      <w:keepLines/>
      <w:numPr>
        <w:ilvl w:val="1"/>
        <w:numId w:val="23"/>
      </w:numPr>
      <w:spacing w:before="270" w:line="240" w:lineRule="auto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paragraph" w:styleId="Kop3">
    <w:name w:val="heading 3"/>
    <w:aliases w:val="Kop 3 SURF"/>
    <w:basedOn w:val="ZsysbasisSURF"/>
    <w:next w:val="BasistekstSURF"/>
    <w:uiPriority w:val="4"/>
    <w:qFormat/>
    <w:rsid w:val="00AB0414"/>
    <w:pPr>
      <w:keepNext/>
      <w:keepLines/>
      <w:numPr>
        <w:ilvl w:val="2"/>
        <w:numId w:val="23"/>
      </w:numPr>
      <w:spacing w:before="270"/>
      <w:outlineLvl w:val="2"/>
    </w:pPr>
    <w:rPr>
      <w:b/>
      <w:iCs/>
    </w:rPr>
  </w:style>
  <w:style w:type="paragraph" w:styleId="Kop4">
    <w:name w:val="heading 4"/>
    <w:aliases w:val="Kop 4 SURF"/>
    <w:basedOn w:val="ZsysbasisSURF"/>
    <w:next w:val="BasistekstSURF"/>
    <w:uiPriority w:val="4"/>
    <w:qFormat/>
    <w:rsid w:val="00AB0414"/>
    <w:pPr>
      <w:keepNext/>
      <w:keepLines/>
      <w:numPr>
        <w:ilvl w:val="3"/>
        <w:numId w:val="23"/>
      </w:numPr>
      <w:spacing w:before="270"/>
      <w:outlineLvl w:val="3"/>
    </w:pPr>
    <w:rPr>
      <w:bCs/>
      <w:i/>
      <w:szCs w:val="24"/>
    </w:rPr>
  </w:style>
  <w:style w:type="paragraph" w:styleId="Kop5">
    <w:name w:val="heading 5"/>
    <w:aliases w:val="Kop 5 SURF"/>
    <w:basedOn w:val="ZsysbasisSURF"/>
    <w:next w:val="BasistekstSURF"/>
    <w:uiPriority w:val="4"/>
    <w:rsid w:val="002B0F6F"/>
    <w:pPr>
      <w:keepNext/>
      <w:keepLines/>
      <w:numPr>
        <w:ilvl w:val="4"/>
        <w:numId w:val="23"/>
      </w:numPr>
      <w:outlineLvl w:val="4"/>
    </w:pPr>
    <w:rPr>
      <w:bCs/>
      <w:iCs/>
      <w:szCs w:val="22"/>
    </w:rPr>
  </w:style>
  <w:style w:type="paragraph" w:styleId="Kop6">
    <w:name w:val="heading 6"/>
    <w:aliases w:val="Kop 6 SURF"/>
    <w:basedOn w:val="ZsysbasisSURF"/>
    <w:next w:val="BasistekstSURF"/>
    <w:uiPriority w:val="4"/>
    <w:rsid w:val="002B0F6F"/>
    <w:pPr>
      <w:keepNext/>
      <w:keepLines/>
      <w:numPr>
        <w:ilvl w:val="5"/>
        <w:numId w:val="23"/>
      </w:numPr>
      <w:outlineLvl w:val="5"/>
    </w:pPr>
  </w:style>
  <w:style w:type="paragraph" w:styleId="Kop7">
    <w:name w:val="heading 7"/>
    <w:aliases w:val="Kop 7 SURF"/>
    <w:basedOn w:val="ZsysbasisSURF"/>
    <w:next w:val="BasistekstSURF"/>
    <w:uiPriority w:val="4"/>
    <w:rsid w:val="002B0F6F"/>
    <w:pPr>
      <w:keepNext/>
      <w:keepLines/>
      <w:numPr>
        <w:ilvl w:val="6"/>
        <w:numId w:val="23"/>
      </w:numPr>
      <w:outlineLvl w:val="6"/>
    </w:pPr>
    <w:rPr>
      <w:bCs/>
      <w:szCs w:val="20"/>
    </w:rPr>
  </w:style>
  <w:style w:type="paragraph" w:styleId="Kop8">
    <w:name w:val="heading 8"/>
    <w:aliases w:val="Kop 8 SURF"/>
    <w:basedOn w:val="ZsysbasisSURF"/>
    <w:next w:val="BasistekstSURF"/>
    <w:uiPriority w:val="4"/>
    <w:rsid w:val="002B0F6F"/>
    <w:pPr>
      <w:keepNext/>
      <w:keepLines/>
      <w:numPr>
        <w:ilvl w:val="7"/>
        <w:numId w:val="23"/>
      </w:numPr>
      <w:outlineLvl w:val="7"/>
    </w:pPr>
    <w:rPr>
      <w:iCs/>
      <w:szCs w:val="20"/>
    </w:rPr>
  </w:style>
  <w:style w:type="paragraph" w:styleId="Kop9">
    <w:name w:val="heading 9"/>
    <w:aliases w:val="Kop 9 SURF"/>
    <w:basedOn w:val="ZsysbasisSURF"/>
    <w:next w:val="BasistekstSURF"/>
    <w:uiPriority w:val="4"/>
    <w:rsid w:val="002B0F6F"/>
    <w:pPr>
      <w:keepNext/>
      <w:keepLines/>
      <w:numPr>
        <w:ilvl w:val="8"/>
        <w:numId w:val="23"/>
      </w:numPr>
      <w:outlineLvl w:val="8"/>
    </w:pPr>
    <w:rPr>
      <w:bCs/>
    </w:rPr>
  </w:style>
  <w:style w:type="character" w:styleId="Standaardalinea-lettertype" w:default="1">
    <w:name w:val="Default Paragraph Font"/>
    <w:uiPriority w:val="1"/>
    <w:semiHidden/>
    <w:unhideWhenUsed/>
  </w:style>
  <w:style w:type="table" w:styleId="Standaardtab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Geenlijst" w:default="1">
    <w:name w:val="No List"/>
    <w:uiPriority w:val="99"/>
    <w:semiHidden/>
    <w:unhideWhenUsed/>
  </w:style>
  <w:style w:type="paragraph" w:styleId="BasistekstSURF" w:customStyle="1">
    <w:name w:val="Basistekst SURF"/>
    <w:basedOn w:val="ZsysbasisSURF"/>
    <w:qFormat/>
    <w:rsid w:val="00384791"/>
    <w:pPr>
      <w:spacing w:before="120" w:after="280" w:line="276" w:lineRule="auto"/>
    </w:pPr>
    <w:rPr>
      <w:rFonts w:ascii="General Sans" w:hAnsi="General Sans"/>
      <w:sz w:val="18"/>
    </w:rPr>
  </w:style>
  <w:style w:type="paragraph" w:styleId="ZsysbasisSURF" w:customStyle="1">
    <w:name w:val="Zsysbasis SURF"/>
    <w:next w:val="BasistekstSURF"/>
    <w:link w:val="ZsysbasisSURFChar"/>
    <w:uiPriority w:val="4"/>
    <w:semiHidden/>
    <w:rsid w:val="0068750D"/>
    <w:pPr>
      <w:spacing w:line="270" w:lineRule="atLeast"/>
    </w:pPr>
    <w:rPr>
      <w:rFonts w:ascii="Calibri" w:hAnsi="Calibri" w:cs="Maiandra GD"/>
      <w:color w:val="000000" w:themeColor="text1"/>
      <w:szCs w:val="18"/>
    </w:rPr>
  </w:style>
  <w:style w:type="paragraph" w:styleId="BasistekstvetSURF" w:customStyle="1">
    <w:name w:val="Basistekst vet SURF"/>
    <w:basedOn w:val="ZsysbasisSURF"/>
    <w:next w:val="BasistekstSURF"/>
    <w:uiPriority w:val="1"/>
    <w:qFormat/>
    <w:rsid w:val="00122DED"/>
    <w:rPr>
      <w:b/>
      <w:bCs/>
    </w:rPr>
  </w:style>
  <w:style w:type="character" w:styleId="GevolgdeHyperlink">
    <w:name w:val="FollowedHyperlink"/>
    <w:aliases w:val="GevolgdeHyperlink SURF"/>
    <w:basedOn w:val="Standaardalinea-lettertype"/>
    <w:uiPriority w:val="4"/>
    <w:rsid w:val="0073233B"/>
    <w:rPr>
      <w:color w:val="0077C8" w:themeColor="accent3"/>
      <w:u w:val="none"/>
    </w:rPr>
  </w:style>
  <w:style w:type="character" w:styleId="Hyperlink">
    <w:name w:val="Hyperlink"/>
    <w:aliases w:val="Hyperlink SURF"/>
    <w:basedOn w:val="Standaardalinea-lettertype"/>
    <w:uiPriority w:val="99"/>
    <w:rsid w:val="0073233B"/>
    <w:rPr>
      <w:color w:val="0077C8" w:themeColor="accent3"/>
      <w:u w:val="none"/>
    </w:rPr>
  </w:style>
  <w:style w:type="paragraph" w:styleId="AdresvakSURF" w:customStyle="1">
    <w:name w:val="Adresvak SURF"/>
    <w:basedOn w:val="ZsysbasisSURF"/>
    <w:uiPriority w:val="4"/>
    <w:rsid w:val="00731A90"/>
    <w:pPr>
      <w:spacing w:line="240" w:lineRule="exact"/>
    </w:pPr>
    <w:rPr>
      <w:noProof/>
    </w:rPr>
  </w:style>
  <w:style w:type="paragraph" w:styleId="Koptekst">
    <w:name w:val="header"/>
    <w:basedOn w:val="ZsysbasisSURF"/>
    <w:next w:val="BasistekstSURF"/>
    <w:uiPriority w:val="98"/>
    <w:semiHidden/>
    <w:rsid w:val="00122DED"/>
  </w:style>
  <w:style w:type="paragraph" w:styleId="Voettekst">
    <w:name w:val="footer"/>
    <w:basedOn w:val="ZsysbasisSURF"/>
    <w:next w:val="BasistekstSURF"/>
    <w:uiPriority w:val="98"/>
    <w:semiHidden/>
    <w:rsid w:val="00122DED"/>
    <w:pPr>
      <w:jc w:val="right"/>
    </w:pPr>
  </w:style>
  <w:style w:type="paragraph" w:styleId="KoptekstSURF" w:customStyle="1">
    <w:name w:val="Koptekst SURF"/>
    <w:basedOn w:val="ZsysbasisdocumentgegevensSURF"/>
    <w:uiPriority w:val="4"/>
    <w:rsid w:val="00955BF7"/>
    <w:rPr>
      <w:sz w:val="19"/>
    </w:rPr>
  </w:style>
  <w:style w:type="paragraph" w:styleId="VoettekstSURF" w:customStyle="1">
    <w:name w:val="Voettekst SURF"/>
    <w:basedOn w:val="ZsysbasisdocumentgegevensSURF"/>
    <w:uiPriority w:val="4"/>
    <w:rsid w:val="00E334BB"/>
  </w:style>
  <w:style w:type="numbering" w:styleId="111111">
    <w:name w:val="Outline List 2"/>
    <w:basedOn w:val="Geenlijst"/>
    <w:uiPriority w:val="98"/>
    <w:semiHidden/>
    <w:rsid w:val="00E07762"/>
    <w:pPr>
      <w:numPr>
        <w:numId w:val="2"/>
      </w:numPr>
    </w:pPr>
  </w:style>
  <w:style w:type="numbering" w:styleId="1ai">
    <w:name w:val="Outline List 1"/>
    <w:basedOn w:val="Geenlijst"/>
    <w:uiPriority w:val="98"/>
    <w:semiHidden/>
    <w:rsid w:val="00E07762"/>
    <w:pPr>
      <w:numPr>
        <w:numId w:val="3"/>
      </w:numPr>
    </w:pPr>
  </w:style>
  <w:style w:type="paragraph" w:styleId="BasistekstcursiefSURF" w:customStyle="1">
    <w:name w:val="Basistekst cursief SURF"/>
    <w:basedOn w:val="ZsysbasisSURF"/>
    <w:next w:val="BasistekstSURF"/>
    <w:uiPriority w:val="2"/>
    <w:qFormat/>
    <w:rsid w:val="00122DED"/>
    <w:rPr>
      <w:i/>
      <w:iCs/>
    </w:rPr>
  </w:style>
  <w:style w:type="table" w:styleId="3D-effectenvoortabel1">
    <w:name w:val="Table 3D effects 1"/>
    <w:basedOn w:val="Standaardtabel"/>
    <w:semiHidden/>
    <w:rsid w:val="00451FD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left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neCell">
      <w:tblPr/>
      <w:tcPr>
        <w:tcBorders>
          <w:left w:val="none" w:color="auto" w:sz="0" w:space="0"/>
          <w:bottom w:val="none" w:color="auto" w:sz="0" w:space="0"/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bottom w:val="none" w:color="auto" w:sz="0" w:space="0"/>
          <w:right w:val="none" w:color="auto" w:sz="0" w:space="0"/>
          <w:tl2br w:val="none" w:color="auto" w:sz="0" w:space="0"/>
          <w:tr2bl w:val="none" w:color="auto" w:sz="0" w:space="0"/>
        </w:tcBorders>
      </w:tcPr>
    </w:tblStylePr>
    <w:tblStylePr w:type="seCell">
      <w:tblPr/>
      <w:tcPr>
        <w:tcBorders>
          <w:top w:val="none" w:color="auto" w:sz="0" w:space="0"/>
          <w:left w:val="none" w:color="auto" w:sz="0" w:space="0"/>
          <w:tl2br w:val="none" w:color="auto" w:sz="0" w:space="0"/>
          <w:tr2bl w:val="none" w:color="auto" w:sz="0" w:space="0"/>
        </w:tcBorders>
      </w:tcPr>
    </w:tblStylePr>
    <w:tblStylePr w:type="swCell">
      <w:rPr>
        <w:color w:val="000080"/>
      </w:rPr>
      <w:tblPr/>
      <w:tcPr>
        <w:tcBorders>
          <w:top w:val="none" w:color="auto" w:sz="0" w:space="0"/>
          <w:right w:val="none" w:color="auto" w:sz="0" w:space="0"/>
          <w:tl2br w:val="none" w:color="auto" w:sz="0" w:space="0"/>
          <w:tr2bl w:val="none" w:color="auto" w:sz="0" w:space="0"/>
        </w:tcBorders>
      </w:tcPr>
    </w:tblStylePr>
  </w:style>
  <w:style w:type="table" w:styleId="3D-effectenvoortabel2">
    <w:name w:val="Table 3D effects 2"/>
    <w:basedOn w:val="Standaardtabel"/>
    <w:semiHidden/>
    <w:rsid w:val="00451FD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firstCol">
      <w:tblPr/>
      <w:tcPr>
        <w:tcBorders>
          <w:top w:val="none" w:color="auto" w:sz="0" w:space="0"/>
          <w:bottom w:val="none" w:color="auto" w:sz="0" w:space="0"/>
          <w:right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right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3D-effectenvoortabel3">
    <w:name w:val="Table 3D effects 3"/>
    <w:basedOn w:val="Standaardtabel"/>
    <w:semiHidden/>
    <w:rsid w:val="00451FD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firstCol">
      <w:tblPr/>
      <w:tcPr>
        <w:tcBorders>
          <w:top w:val="none" w:color="auto" w:sz="0" w:space="0"/>
          <w:bottom w:val="none" w:color="auto" w:sz="0" w:space="0"/>
          <w:right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right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paragraph" w:styleId="Aanhef">
    <w:name w:val="Salutation"/>
    <w:basedOn w:val="ZsysbasisSURF"/>
    <w:next w:val="BasistekstSURF"/>
    <w:uiPriority w:val="98"/>
    <w:semiHidden/>
    <w:rsid w:val="0020607F"/>
  </w:style>
  <w:style w:type="paragraph" w:styleId="Adresenvelop">
    <w:name w:val="envelope address"/>
    <w:basedOn w:val="ZsysbasisSURF"/>
    <w:next w:val="BasistekstSURF"/>
    <w:uiPriority w:val="98"/>
    <w:semiHidden/>
    <w:rsid w:val="0020607F"/>
  </w:style>
  <w:style w:type="paragraph" w:styleId="Afsluiting">
    <w:name w:val="Closing"/>
    <w:basedOn w:val="ZsysbasisSURF"/>
    <w:next w:val="BasistekstSURF"/>
    <w:uiPriority w:val="98"/>
    <w:semiHidden/>
    <w:rsid w:val="0020607F"/>
  </w:style>
  <w:style w:type="paragraph" w:styleId="Inspring1eniveauSURF" w:customStyle="1">
    <w:name w:val="Inspring 1e niveau SURF"/>
    <w:basedOn w:val="ZsysbasisSURF"/>
    <w:uiPriority w:val="4"/>
    <w:qFormat/>
    <w:rsid w:val="00122DED"/>
    <w:pPr>
      <w:tabs>
        <w:tab w:val="left" w:pos="284"/>
      </w:tabs>
      <w:ind w:left="284" w:hanging="284"/>
    </w:pPr>
  </w:style>
  <w:style w:type="paragraph" w:styleId="Inspring2eniveauSURF" w:customStyle="1">
    <w:name w:val="Inspring 2e niveau SURF"/>
    <w:basedOn w:val="ZsysbasisSURF"/>
    <w:uiPriority w:val="4"/>
    <w:qFormat/>
    <w:rsid w:val="00122DED"/>
    <w:pPr>
      <w:tabs>
        <w:tab w:val="left" w:pos="567"/>
      </w:tabs>
      <w:ind w:left="568" w:hanging="284"/>
    </w:pPr>
  </w:style>
  <w:style w:type="paragraph" w:styleId="Inspring3eniveauSURF" w:customStyle="1">
    <w:name w:val="Inspring 3e niveau SURF"/>
    <w:basedOn w:val="ZsysbasisSURF"/>
    <w:uiPriority w:val="4"/>
    <w:qFormat/>
    <w:rsid w:val="00122DED"/>
    <w:pPr>
      <w:tabs>
        <w:tab w:val="left" w:pos="851"/>
      </w:tabs>
      <w:ind w:left="851" w:hanging="284"/>
    </w:pPr>
  </w:style>
  <w:style w:type="paragraph" w:styleId="Zwevend1eniveauSURF" w:customStyle="1">
    <w:name w:val="Zwevend 1e niveau SURF"/>
    <w:basedOn w:val="ZsysbasisSURF"/>
    <w:uiPriority w:val="4"/>
    <w:qFormat/>
    <w:rsid w:val="00122DED"/>
    <w:pPr>
      <w:ind w:left="284"/>
    </w:pPr>
  </w:style>
  <w:style w:type="paragraph" w:styleId="Zwevend2eniveauSURF" w:customStyle="1">
    <w:name w:val="Zwevend 2e niveau SURF"/>
    <w:basedOn w:val="ZsysbasisSURF"/>
    <w:uiPriority w:val="4"/>
    <w:qFormat/>
    <w:rsid w:val="00122DED"/>
    <w:pPr>
      <w:ind w:left="567"/>
    </w:pPr>
  </w:style>
  <w:style w:type="paragraph" w:styleId="Zwevend3eniveauSURF" w:customStyle="1">
    <w:name w:val="Zwevend 3e niveau SURF"/>
    <w:basedOn w:val="ZsysbasisSURF"/>
    <w:uiPriority w:val="4"/>
    <w:qFormat/>
    <w:rsid w:val="00122DED"/>
    <w:pPr>
      <w:ind w:left="851"/>
    </w:pPr>
  </w:style>
  <w:style w:type="paragraph" w:styleId="Inhopg1">
    <w:name w:val="toc 1"/>
    <w:aliases w:val="Inhopg 1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0" w:right="0" w:firstLine="0"/>
    </w:pPr>
    <w:rPr>
      <w:rFonts w:ascii="General Sans" w:hAnsi="General Sans" w:eastAsia="General Sans Semibold" w:cstheme="minorHAnsi"/>
      <w:bCs/>
      <w:iCs/>
      <w:color w:val="auto"/>
      <w:sz w:val="20"/>
      <w:szCs w:val="24"/>
      <w14:ligatures w14:val="none"/>
    </w:rPr>
  </w:style>
  <w:style w:type="paragraph" w:styleId="Inhopg2">
    <w:name w:val="toc 2"/>
    <w:aliases w:val="Inhopg 2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220" w:right="0" w:firstLine="0"/>
    </w:pPr>
    <w:rPr>
      <w:rFonts w:ascii="General Sans" w:hAnsi="General Sans" w:eastAsia="General Sans Semibold" w:cstheme="minorHAnsi"/>
      <w:bCs/>
      <w:color w:val="auto"/>
      <w:sz w:val="20"/>
      <w:szCs w:val="22"/>
      <w14:ligatures w14:val="none"/>
    </w:rPr>
  </w:style>
  <w:style w:type="paragraph" w:styleId="Inhopg3">
    <w:name w:val="toc 3"/>
    <w:aliases w:val="Inhopg 3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after="0" w:line="240" w:lineRule="auto"/>
      <w:ind w:left="440" w:right="0" w:firstLine="0"/>
    </w:pPr>
    <w:rPr>
      <w:rFonts w:ascii="General Sans" w:hAnsi="General Sans" w:eastAsia="General Sans Semibold" w:cstheme="minorHAnsi"/>
      <w:color w:val="auto"/>
      <w:sz w:val="20"/>
      <w:szCs w:val="20"/>
      <w14:ligatures w14:val="none"/>
    </w:rPr>
  </w:style>
  <w:style w:type="paragraph" w:styleId="Inhopg4">
    <w:name w:val="toc 4"/>
    <w:aliases w:val="Inhopg 4 SURF"/>
    <w:basedOn w:val="ZsysbasistocSURF"/>
    <w:next w:val="BasistekstSURF"/>
    <w:uiPriority w:val="4"/>
    <w:rsid w:val="00B01892"/>
    <w:pPr>
      <w:widowControl w:val="0"/>
      <w:tabs>
        <w:tab w:val="clear" w:pos="9270"/>
      </w:tabs>
      <w:autoSpaceDE w:val="0"/>
      <w:autoSpaceDN w:val="0"/>
      <w:spacing w:after="0" w:line="240" w:lineRule="auto"/>
      <w:ind w:left="66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Bronvermelding">
    <w:name w:val="table of authorities"/>
    <w:basedOn w:val="ZsysbasisSURF"/>
    <w:next w:val="BasistekstSURF"/>
    <w:uiPriority w:val="98"/>
    <w:semiHidden/>
    <w:rsid w:val="00F33259"/>
    <w:pPr>
      <w:ind w:left="180" w:hanging="180"/>
    </w:pPr>
  </w:style>
  <w:style w:type="paragraph" w:styleId="Index2">
    <w:name w:val="index 2"/>
    <w:basedOn w:val="ZsysbasisSURF"/>
    <w:next w:val="BasistekstSURF"/>
    <w:uiPriority w:val="98"/>
    <w:semiHidden/>
    <w:rsid w:val="00122DED"/>
  </w:style>
  <w:style w:type="paragraph" w:styleId="Index3">
    <w:name w:val="index 3"/>
    <w:basedOn w:val="ZsysbasisSURF"/>
    <w:next w:val="BasistekstSURF"/>
    <w:uiPriority w:val="98"/>
    <w:semiHidden/>
    <w:rsid w:val="00122DED"/>
  </w:style>
  <w:style w:type="paragraph" w:styleId="Ondertitel">
    <w:name w:val="Subtitle"/>
    <w:basedOn w:val="ZsysbasisSURF"/>
    <w:next w:val="BasistekstSURF"/>
    <w:uiPriority w:val="98"/>
    <w:semiHidden/>
    <w:rsid w:val="00122DED"/>
  </w:style>
  <w:style w:type="paragraph" w:styleId="Titel">
    <w:name w:val="Title"/>
    <w:basedOn w:val="ZsysbasisSURF"/>
    <w:next w:val="BasistekstSURF"/>
    <w:uiPriority w:val="98"/>
    <w:semiHidden/>
    <w:rsid w:val="00122DED"/>
  </w:style>
  <w:style w:type="paragraph" w:styleId="Kop2zondernummerSURF" w:customStyle="1">
    <w:name w:val="Kop 2 zonder nummer SURF"/>
    <w:basedOn w:val="ZsysbasisSURF"/>
    <w:next w:val="BasistekstSURF"/>
    <w:uiPriority w:val="4"/>
    <w:qFormat/>
    <w:rsid w:val="00050F82"/>
    <w:pPr>
      <w:keepNext/>
      <w:keepLines/>
      <w:spacing w:before="420" w:line="320" w:lineRule="exact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character" w:styleId="Paginanummer">
    <w:name w:val="page number"/>
    <w:basedOn w:val="Standaardalinea-lettertype"/>
    <w:uiPriority w:val="98"/>
    <w:semiHidden/>
    <w:rsid w:val="00122DED"/>
  </w:style>
  <w:style w:type="character" w:styleId="zsysVeldMarkering" w:customStyle="1">
    <w:name w:val="zsysVeldMarkering"/>
    <w:basedOn w:val="Standaardalinea-lettertype"/>
    <w:uiPriority w:val="97"/>
    <w:semiHidden/>
    <w:rsid w:val="00DF1BBC"/>
    <w:rPr>
      <w:color w:val="000000"/>
      <w:bdr w:val="none" w:color="auto" w:sz="0" w:space="0"/>
      <w:shd w:val="clear" w:color="auto" w:fill="FFFF00"/>
    </w:rPr>
  </w:style>
  <w:style w:type="paragraph" w:styleId="Kop1zondernummerSURF" w:customStyle="1">
    <w:name w:val="Kop 1 zonder nummer SURF"/>
    <w:basedOn w:val="ZsysbasisSURF"/>
    <w:next w:val="BasistekstSURF"/>
    <w:uiPriority w:val="4"/>
    <w:qFormat/>
    <w:rsid w:val="006A0FA8"/>
    <w:pPr>
      <w:keepNext/>
      <w:keepLines/>
      <w:pageBreakBefore/>
      <w:spacing w:after="260" w:line="240" w:lineRule="auto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styleId="Kop3zondernummerSURF" w:customStyle="1">
    <w:name w:val="Kop 3 zonder nummer SURF"/>
    <w:basedOn w:val="ZsysbasisSURF"/>
    <w:next w:val="BasistekstSURF"/>
    <w:uiPriority w:val="4"/>
    <w:qFormat/>
    <w:rsid w:val="00955BF7"/>
    <w:pPr>
      <w:keepNext/>
      <w:keepLines/>
      <w:spacing w:before="270"/>
      <w:outlineLvl w:val="2"/>
    </w:pPr>
    <w:rPr>
      <w:b/>
      <w:iCs/>
    </w:rPr>
  </w:style>
  <w:style w:type="paragraph" w:styleId="Index4">
    <w:name w:val="index 4"/>
    <w:basedOn w:val="Standaard"/>
    <w:next w:val="Standaard"/>
    <w:uiPriority w:val="98"/>
    <w:semiHidden/>
    <w:rsid w:val="00122DED"/>
    <w:pPr>
      <w:ind w:left="720" w:hanging="180"/>
    </w:pPr>
  </w:style>
  <w:style w:type="paragraph" w:styleId="Index5">
    <w:name w:val="index 5"/>
    <w:basedOn w:val="Standaard"/>
    <w:next w:val="Standaard"/>
    <w:uiPriority w:val="98"/>
    <w:semiHidden/>
    <w:rsid w:val="00122DED"/>
    <w:pPr>
      <w:ind w:left="900" w:hanging="180"/>
    </w:pPr>
  </w:style>
  <w:style w:type="paragraph" w:styleId="Index6">
    <w:name w:val="index 6"/>
    <w:basedOn w:val="Standaard"/>
    <w:next w:val="Standaard"/>
    <w:uiPriority w:val="98"/>
    <w:semiHidden/>
    <w:rsid w:val="00122DED"/>
    <w:pPr>
      <w:ind w:left="1080" w:hanging="180"/>
    </w:pPr>
  </w:style>
  <w:style w:type="paragraph" w:styleId="Index7">
    <w:name w:val="index 7"/>
    <w:basedOn w:val="Standaard"/>
    <w:next w:val="Standaard"/>
    <w:uiPriority w:val="98"/>
    <w:semiHidden/>
    <w:rsid w:val="00122DED"/>
    <w:pPr>
      <w:ind w:left="1260" w:hanging="180"/>
    </w:pPr>
  </w:style>
  <w:style w:type="paragraph" w:styleId="Index8">
    <w:name w:val="index 8"/>
    <w:basedOn w:val="Standaard"/>
    <w:next w:val="Standaard"/>
    <w:uiPriority w:val="98"/>
    <w:semiHidden/>
    <w:rsid w:val="00122DED"/>
    <w:pPr>
      <w:ind w:left="1440" w:hanging="180"/>
    </w:pPr>
  </w:style>
  <w:style w:type="paragraph" w:styleId="Index9">
    <w:name w:val="index 9"/>
    <w:basedOn w:val="Standaard"/>
    <w:next w:val="Standaard"/>
    <w:uiPriority w:val="98"/>
    <w:semiHidden/>
    <w:rsid w:val="00122DED"/>
    <w:pPr>
      <w:ind w:left="1620" w:hanging="180"/>
    </w:pPr>
  </w:style>
  <w:style w:type="paragraph" w:styleId="Inhopg5">
    <w:name w:val="toc 5"/>
    <w:aliases w:val="Inhopg 5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88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Inhopg6">
    <w:name w:val="toc 6"/>
    <w:aliases w:val="Inhopg 6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10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Inhopg7">
    <w:name w:val="toc 7"/>
    <w:aliases w:val="Inhopg 7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32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Inhopg8">
    <w:name w:val="toc 8"/>
    <w:aliases w:val="Inhopg 8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54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Inhopg9">
    <w:name w:val="toc 9"/>
    <w:aliases w:val="Inhopg 9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76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Afzender">
    <w:name w:val="envelope return"/>
    <w:basedOn w:val="ZsysbasisSURF"/>
    <w:next w:val="BasistekstSURF"/>
    <w:uiPriority w:val="98"/>
    <w:semiHidden/>
    <w:rsid w:val="0020607F"/>
  </w:style>
  <w:style w:type="numbering" w:styleId="Artikelsectie">
    <w:name w:val="Outline List 3"/>
    <w:basedOn w:val="Geenlijst"/>
    <w:uiPriority w:val="98"/>
    <w:semiHidden/>
    <w:rsid w:val="00E07762"/>
    <w:pPr>
      <w:numPr>
        <w:numId w:val="4"/>
      </w:numPr>
    </w:pPr>
  </w:style>
  <w:style w:type="paragraph" w:styleId="Berichtkop">
    <w:name w:val="Message Header"/>
    <w:basedOn w:val="ZsysbasisSURF"/>
    <w:next w:val="BasistekstSURF"/>
    <w:uiPriority w:val="98"/>
    <w:semiHidden/>
    <w:rsid w:val="0020607F"/>
  </w:style>
  <w:style w:type="paragraph" w:styleId="Bloktekst">
    <w:name w:val="Block Text"/>
    <w:basedOn w:val="ZsysbasisSURF"/>
    <w:next w:val="BasistekstSURF"/>
    <w:uiPriority w:val="98"/>
    <w:semiHidden/>
    <w:rsid w:val="0020607F"/>
  </w:style>
  <w:style w:type="table" w:styleId="Eenvoudigetabel1">
    <w:name w:val="Table Simple 1"/>
    <w:basedOn w:val="Standaardtabel"/>
    <w:semiHidden/>
    <w:rsid w:val="008D7BDD"/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bottom w:val="single" w:color="008000" w:sz="6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008000" w:sz="6" w:space="0"/>
          <w:tl2br w:val="none" w:color="auto" w:sz="0" w:space="0"/>
          <w:tr2bl w:val="none" w:color="auto" w:sz="0" w:space="0"/>
        </w:tcBorders>
      </w:tcPr>
    </w:tblStylePr>
  </w:style>
  <w:style w:type="table" w:styleId="Eenvoudigetabel2">
    <w:name w:val="Table Simple 2"/>
    <w:basedOn w:val="Standaardtabel"/>
    <w:semiHidden/>
    <w:rsid w:val="008D7BDD"/>
    <w:tblPr/>
    <w:tblStylePr w:type="firstRow">
      <w:rPr>
        <w:b/>
        <w:bCs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left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neCell">
      <w:rPr>
        <w:b/>
        <w:bCs/>
      </w:rPr>
      <w:tblPr/>
      <w:tcPr>
        <w:tcBorders>
          <w:left w:val="none" w:color="auto" w:sz="0" w:space="0"/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op w:val="none" w:color="auto" w:sz="0" w:space="0"/>
          <w:tl2br w:val="none" w:color="auto" w:sz="0" w:space="0"/>
          <w:tr2bl w:val="none" w:color="auto" w:sz="0" w:space="0"/>
        </w:tcBorders>
      </w:tcPr>
    </w:tblStylePr>
  </w:style>
  <w:style w:type="table" w:styleId="Eenvoudigetabel3">
    <w:name w:val="Table Simple 3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</w:style>
  <w:style w:type="table" w:styleId="Eigentijdsetabel">
    <w:name w:val="Table Contemporary"/>
    <w:basedOn w:val="Standaardtabel"/>
    <w:semiHidden/>
    <w:rsid w:val="008D7BDD"/>
    <w:tblPr>
      <w:tblStyleRowBandSize w:val="1"/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0" w:color="000000" w:fill="FFFFFF"/>
      </w:tcPr>
    </w:tblStylePr>
  </w:style>
  <w:style w:type="table" w:styleId="Elegantetabel">
    <w:name w:val="Table Elegant"/>
    <w:basedOn w:val="Standaardtabel"/>
    <w:semiHidden/>
    <w:rsid w:val="008D7BDD"/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paragraph" w:styleId="E-mailhandtekening">
    <w:name w:val="E-mail Signature"/>
    <w:basedOn w:val="ZsysbasisSURF"/>
    <w:next w:val="BasistekstSURF"/>
    <w:uiPriority w:val="98"/>
    <w:semiHidden/>
    <w:rsid w:val="0020607F"/>
  </w:style>
  <w:style w:type="paragraph" w:styleId="Handtekening">
    <w:name w:val="Signature"/>
    <w:basedOn w:val="ZsysbasisSURF"/>
    <w:next w:val="BasistekstSURF"/>
    <w:uiPriority w:val="98"/>
    <w:semiHidden/>
    <w:rsid w:val="0020607F"/>
  </w:style>
  <w:style w:type="paragraph" w:styleId="HTML-voorafopgemaakt">
    <w:name w:val="HTML Preformatted"/>
    <w:basedOn w:val="ZsysbasisSURF"/>
    <w:next w:val="BasistekstSURF"/>
    <w:uiPriority w:val="98"/>
    <w:semiHidden/>
    <w:rsid w:val="0020607F"/>
  </w:style>
  <w:style w:type="table" w:styleId="Lichtelijst-accent6">
    <w:name w:val="Light List Accent 6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9C23F" w:themeColor="accent6" w:sz="8" w:space="0"/>
        <w:left w:val="single" w:color="A9C23F" w:themeColor="accent6" w:sz="8" w:space="0"/>
        <w:bottom w:val="single" w:color="A9C23F" w:themeColor="accent6" w:sz="8" w:space="0"/>
        <w:right w:val="single" w:color="A9C23F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A9C23F" w:themeColor="accent6" w:sz="6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</w:tcPr>
    </w:tblStylePr>
    <w:tblStylePr w:type="band1Horz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</w:tcPr>
    </w:tblStylePr>
  </w:style>
  <w:style w:type="table" w:styleId="Lichtelijst-accent5">
    <w:name w:val="Light List Accent 5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EDB00" w:themeColor="accent5" w:sz="8" w:space="0"/>
        <w:left w:val="single" w:color="FEDB00" w:themeColor="accent5" w:sz="8" w:space="0"/>
        <w:bottom w:val="single" w:color="FEDB00" w:themeColor="accent5" w:sz="8" w:space="0"/>
        <w:right w:val="single" w:color="FEDB00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EDB00" w:themeColor="accent5" w:sz="6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</w:tcPr>
    </w:tblStylePr>
    <w:tblStylePr w:type="band1Horz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</w:tcPr>
    </w:tblStylePr>
  </w:style>
  <w:style w:type="table" w:styleId="Lichtelijst-accent4">
    <w:name w:val="Light List Accent 4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9F4D" w:themeColor="accent4" w:sz="8" w:space="0"/>
        <w:left w:val="single" w:color="009F4D" w:themeColor="accent4" w:sz="8" w:space="0"/>
        <w:bottom w:val="single" w:color="009F4D" w:themeColor="accent4" w:sz="8" w:space="0"/>
        <w:right w:val="single" w:color="009F4D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9F4D" w:themeColor="accent4" w:sz="6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</w:tcPr>
    </w:tblStylePr>
    <w:tblStylePr w:type="band1Horz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</w:tcPr>
    </w:tblStylePr>
  </w:style>
  <w:style w:type="table" w:styleId="Lichtelijst-accent3">
    <w:name w:val="Light List Accent 3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77C8" w:themeColor="accent3" w:sz="8" w:space="0"/>
        <w:left w:val="single" w:color="0077C8" w:themeColor="accent3" w:sz="8" w:space="0"/>
        <w:bottom w:val="single" w:color="0077C8" w:themeColor="accent3" w:sz="8" w:space="0"/>
        <w:right w:val="single" w:color="0077C8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77C8" w:themeColor="accent3" w:sz="6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</w:tcPr>
    </w:tblStylePr>
    <w:tblStylePr w:type="band1Horz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</w:tcPr>
    </w:tblStylePr>
  </w:style>
  <w:style w:type="paragraph" w:styleId="HTML-adres">
    <w:name w:val="HTML Address"/>
    <w:basedOn w:val="ZsysbasisSURF"/>
    <w:next w:val="BasistekstSURF"/>
    <w:uiPriority w:val="98"/>
    <w:semiHidden/>
    <w:rsid w:val="0020607F"/>
  </w:style>
  <w:style w:type="table" w:styleId="Lichtelijst-accent2">
    <w:name w:val="Light List Accent 2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E03C31" w:themeColor="accent2" w:sz="8" w:space="0"/>
        <w:left w:val="single" w:color="E03C31" w:themeColor="accent2" w:sz="8" w:space="0"/>
        <w:bottom w:val="single" w:color="E03C31" w:themeColor="accent2" w:sz="8" w:space="0"/>
        <w:right w:val="single" w:color="E03C31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03C31" w:themeColor="accent2" w:sz="6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</w:tcPr>
    </w:tblStylePr>
    <w:tblStylePr w:type="band1Horz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</w:tcPr>
    </w:tblStylePr>
  </w:style>
  <w:style w:type="table" w:styleId="Lichtearcering-accent6">
    <w:name w:val="Light Shading Accent 6"/>
    <w:basedOn w:val="Standaardtabel"/>
    <w:uiPriority w:val="60"/>
    <w:semiHidden/>
    <w:rsid w:val="00E0776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color="A9C23F" w:themeColor="accent6" w:sz="8" w:space="0"/>
        <w:bottom w:val="single" w:color="A9C23F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A9C23F" w:themeColor="accent6" w:sz="8" w:space="0"/>
          <w:left w:val="nil"/>
          <w:bottom w:val="single" w:color="A9C23F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A9C23F" w:themeColor="accent6" w:sz="8" w:space="0"/>
          <w:left w:val="nil"/>
          <w:bottom w:val="single" w:color="A9C23F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</w:style>
  <w:style w:type="table" w:styleId="Klassieketabel1">
    <w:name w:val="Table Classic 1"/>
    <w:basedOn w:val="Standaardtabel"/>
    <w:semiHidden/>
    <w:rsid w:val="008D7BDD"/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tblPr/>
      <w:tcPr>
        <w:tcBorders>
          <w:right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assieketabel2">
    <w:name w:val="Table Classic 2"/>
    <w:basedOn w:val="Standaardtabel"/>
    <w:semiHidden/>
    <w:rsid w:val="008D7BDD"/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none" w:color="auto" w:sz="0" w:space="0"/>
          <w:tr2bl w:val="none" w:color="auto" w:sz="0" w:space="0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assieketabel3">
    <w:name w:val="Table Classic 3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one" w:color="auto" w:sz="0" w:space="0"/>
          <w:tr2bl w:val="none" w:color="auto" w:sz="0" w:space="0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assieketabel4">
    <w:name w:val="Table Classic 4"/>
    <w:basedOn w:val="Standaardtabel"/>
    <w:semiHidden/>
    <w:rsid w:val="008D7BDD"/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color w:val="00008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eurrijketabel1">
    <w:name w:val="Table Colorful 1"/>
    <w:basedOn w:val="Standaardtabel"/>
    <w:semiHidden/>
    <w:rsid w:val="008D7BDD"/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nwCell"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eurrijketabel2">
    <w:name w:val="Table Colorful 2"/>
    <w:basedOn w:val="Standaardtabel"/>
    <w:semiHidden/>
    <w:rsid w:val="008D7BDD"/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eurrijketabel3">
    <w:name w:val="Table Colorful 3"/>
    <w:basedOn w:val="Standaardtabel"/>
    <w:semiHidden/>
    <w:rsid w:val="008D7BDD"/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008080" w:fill="FFFFFF"/>
      </w:tcPr>
    </w:tblStylePr>
    <w:tblStylePr w:type="firstCol">
      <w:tblPr/>
      <w:tcPr>
        <w:tcBorders>
          <w:left w:val="single" w:color="000000" w:sz="36" w:space="0"/>
          <w:right w:val="single" w:color="000000" w:sz="6" w:space="0"/>
          <w:tl2br w:val="none" w:color="auto" w:sz="0" w:space="0"/>
          <w:tr2bl w:val="none" w:color="auto" w:sz="0" w:space="0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</w:style>
  <w:style w:type="paragraph" w:styleId="Lijst">
    <w:name w:val="List"/>
    <w:basedOn w:val="ZsysbasisSURF"/>
    <w:next w:val="BasistekstSURF"/>
    <w:uiPriority w:val="98"/>
    <w:semiHidden/>
    <w:rsid w:val="00F33259"/>
    <w:pPr>
      <w:ind w:left="284" w:hanging="284"/>
    </w:pPr>
  </w:style>
  <w:style w:type="paragraph" w:styleId="Lijst2">
    <w:name w:val="List 2"/>
    <w:basedOn w:val="ZsysbasisSURF"/>
    <w:next w:val="BasistekstSURF"/>
    <w:uiPriority w:val="98"/>
    <w:semiHidden/>
    <w:rsid w:val="00F33259"/>
    <w:pPr>
      <w:ind w:left="568" w:hanging="284"/>
    </w:pPr>
  </w:style>
  <w:style w:type="paragraph" w:styleId="Lijst3">
    <w:name w:val="List 3"/>
    <w:basedOn w:val="ZsysbasisSURF"/>
    <w:next w:val="BasistekstSURF"/>
    <w:uiPriority w:val="98"/>
    <w:semiHidden/>
    <w:rsid w:val="00F33259"/>
    <w:pPr>
      <w:ind w:left="851" w:hanging="284"/>
    </w:pPr>
  </w:style>
  <w:style w:type="paragraph" w:styleId="Lijst4">
    <w:name w:val="List 4"/>
    <w:basedOn w:val="ZsysbasisSURF"/>
    <w:next w:val="BasistekstSURF"/>
    <w:uiPriority w:val="98"/>
    <w:semiHidden/>
    <w:rsid w:val="00F33259"/>
    <w:pPr>
      <w:ind w:left="1135" w:hanging="284"/>
    </w:pPr>
  </w:style>
  <w:style w:type="paragraph" w:styleId="Lijst5">
    <w:name w:val="List 5"/>
    <w:basedOn w:val="ZsysbasisSURF"/>
    <w:next w:val="BasistekstSURF"/>
    <w:uiPriority w:val="98"/>
    <w:semiHidden/>
    <w:rsid w:val="00F33259"/>
    <w:pPr>
      <w:ind w:left="1418" w:hanging="284"/>
    </w:pPr>
  </w:style>
  <w:style w:type="paragraph" w:styleId="Index1">
    <w:name w:val="index 1"/>
    <w:basedOn w:val="ZsysbasisSURF"/>
    <w:next w:val="BasistekstSURF"/>
    <w:uiPriority w:val="98"/>
    <w:semiHidden/>
    <w:rsid w:val="00F33259"/>
  </w:style>
  <w:style w:type="paragraph" w:styleId="Lijstopsomteken">
    <w:name w:val="List Bullet"/>
    <w:basedOn w:val="ZsysbasisSURF"/>
    <w:next w:val="BasistekstSURF"/>
    <w:uiPriority w:val="99"/>
    <w:rsid w:val="00E7078D"/>
    <w:pPr>
      <w:numPr>
        <w:numId w:val="9"/>
      </w:numPr>
      <w:ind w:left="357" w:hanging="357"/>
    </w:pPr>
  </w:style>
  <w:style w:type="paragraph" w:styleId="Lijstopsomteken2">
    <w:name w:val="List Bullet 2"/>
    <w:basedOn w:val="ZsysbasisSURF"/>
    <w:next w:val="BasistekstSURF"/>
    <w:uiPriority w:val="98"/>
    <w:semiHidden/>
    <w:rsid w:val="00E7078D"/>
    <w:pPr>
      <w:numPr>
        <w:numId w:val="10"/>
      </w:numPr>
      <w:ind w:left="641" w:hanging="357"/>
    </w:pPr>
  </w:style>
  <w:style w:type="paragraph" w:styleId="Lijstopsomteken3">
    <w:name w:val="List Bullet 3"/>
    <w:basedOn w:val="ZsysbasisSURF"/>
    <w:next w:val="BasistekstSURF"/>
    <w:uiPriority w:val="98"/>
    <w:semiHidden/>
    <w:rsid w:val="00E7078D"/>
    <w:pPr>
      <w:numPr>
        <w:numId w:val="11"/>
      </w:numPr>
      <w:ind w:left="924" w:hanging="357"/>
    </w:pPr>
  </w:style>
  <w:style w:type="paragraph" w:styleId="Lijstopsomteken4">
    <w:name w:val="List Bullet 4"/>
    <w:basedOn w:val="ZsysbasisSURF"/>
    <w:next w:val="BasistekstSURF"/>
    <w:uiPriority w:val="98"/>
    <w:semiHidden/>
    <w:rsid w:val="00E7078D"/>
    <w:pPr>
      <w:numPr>
        <w:numId w:val="12"/>
      </w:numPr>
      <w:ind w:left="1208" w:hanging="357"/>
    </w:pPr>
  </w:style>
  <w:style w:type="paragraph" w:styleId="Lijstnummering">
    <w:name w:val="List Number"/>
    <w:basedOn w:val="ZsysbasisSURF"/>
    <w:next w:val="BasistekstSURF"/>
    <w:uiPriority w:val="98"/>
    <w:semiHidden/>
    <w:rsid w:val="00705849"/>
    <w:pPr>
      <w:numPr>
        <w:numId w:val="14"/>
      </w:numPr>
      <w:ind w:left="357" w:hanging="357"/>
    </w:pPr>
  </w:style>
  <w:style w:type="paragraph" w:styleId="Lijstnummering2">
    <w:name w:val="List Number 2"/>
    <w:basedOn w:val="ZsysbasisSURF"/>
    <w:next w:val="BasistekstSURF"/>
    <w:uiPriority w:val="98"/>
    <w:semiHidden/>
    <w:rsid w:val="00705849"/>
    <w:pPr>
      <w:numPr>
        <w:numId w:val="15"/>
      </w:numPr>
      <w:ind w:left="641" w:hanging="357"/>
    </w:pPr>
  </w:style>
  <w:style w:type="paragraph" w:styleId="Lijstnummering3">
    <w:name w:val="List Number 3"/>
    <w:basedOn w:val="ZsysbasisSURF"/>
    <w:next w:val="BasistekstSURF"/>
    <w:uiPriority w:val="98"/>
    <w:semiHidden/>
    <w:rsid w:val="00705849"/>
    <w:pPr>
      <w:numPr>
        <w:numId w:val="16"/>
      </w:numPr>
      <w:ind w:left="924" w:hanging="357"/>
    </w:pPr>
  </w:style>
  <w:style w:type="paragraph" w:styleId="Lijstnummering4">
    <w:name w:val="List Number 4"/>
    <w:basedOn w:val="ZsysbasisSURF"/>
    <w:next w:val="BasistekstSURF"/>
    <w:uiPriority w:val="98"/>
    <w:semiHidden/>
    <w:rsid w:val="00705849"/>
    <w:pPr>
      <w:numPr>
        <w:numId w:val="17"/>
      </w:numPr>
      <w:ind w:left="1208" w:hanging="357"/>
    </w:pPr>
  </w:style>
  <w:style w:type="paragraph" w:styleId="Lijstnummering5">
    <w:name w:val="List Number 5"/>
    <w:basedOn w:val="ZsysbasisSURF"/>
    <w:next w:val="BasistekstSURF"/>
    <w:uiPriority w:val="98"/>
    <w:semiHidden/>
    <w:rsid w:val="00705849"/>
    <w:pPr>
      <w:numPr>
        <w:numId w:val="18"/>
      </w:numPr>
      <w:ind w:left="1491" w:hanging="357"/>
    </w:pPr>
  </w:style>
  <w:style w:type="paragraph" w:styleId="Lijstvoortzetting">
    <w:name w:val="List Continue"/>
    <w:basedOn w:val="ZsysbasisSURF"/>
    <w:next w:val="BasistekstSURF"/>
    <w:uiPriority w:val="98"/>
    <w:semiHidden/>
    <w:rsid w:val="00705849"/>
    <w:pPr>
      <w:ind w:left="284"/>
    </w:pPr>
  </w:style>
  <w:style w:type="paragraph" w:styleId="Lijstvoortzetting2">
    <w:name w:val="List Continue 2"/>
    <w:basedOn w:val="ZsysbasisSURF"/>
    <w:next w:val="BasistekstSURF"/>
    <w:uiPriority w:val="98"/>
    <w:semiHidden/>
    <w:rsid w:val="00705849"/>
    <w:pPr>
      <w:ind w:left="567"/>
    </w:pPr>
  </w:style>
  <w:style w:type="paragraph" w:styleId="Lijstvoortzetting3">
    <w:name w:val="List Continue 3"/>
    <w:basedOn w:val="ZsysbasisSURF"/>
    <w:next w:val="BasistekstSURF"/>
    <w:uiPriority w:val="98"/>
    <w:semiHidden/>
    <w:rsid w:val="00705849"/>
    <w:pPr>
      <w:ind w:left="851"/>
    </w:pPr>
  </w:style>
  <w:style w:type="paragraph" w:styleId="Lijstvoortzetting4">
    <w:name w:val="List Continue 4"/>
    <w:basedOn w:val="ZsysbasisSURF"/>
    <w:next w:val="BasistekstSURF"/>
    <w:uiPriority w:val="98"/>
    <w:semiHidden/>
    <w:rsid w:val="00705849"/>
    <w:pPr>
      <w:ind w:left="1134"/>
    </w:pPr>
  </w:style>
  <w:style w:type="paragraph" w:styleId="Lijstvoortzetting5">
    <w:name w:val="List Continue 5"/>
    <w:basedOn w:val="ZsysbasisSURF"/>
    <w:next w:val="BasistekstSURF"/>
    <w:uiPriority w:val="98"/>
    <w:semiHidden/>
    <w:rsid w:val="00705849"/>
    <w:pPr>
      <w:ind w:left="1418"/>
    </w:pPr>
  </w:style>
  <w:style w:type="character" w:styleId="Intensievebenadrukking">
    <w:name w:val="Intense Emphasis"/>
    <w:basedOn w:val="Standaardalinea-lettertype"/>
    <w:uiPriority w:val="98"/>
    <w:semiHidden/>
    <w:rsid w:val="00FC3FA5"/>
    <w:rPr>
      <w:b/>
      <w:bCs/>
      <w:i/>
      <w:iCs/>
      <w:color w:val="auto"/>
    </w:rPr>
  </w:style>
  <w:style w:type="paragraph" w:styleId="Normaalweb">
    <w:name w:val="Normal (Web)"/>
    <w:basedOn w:val="ZsysbasisSURF"/>
    <w:next w:val="BasistekstSURF"/>
    <w:uiPriority w:val="98"/>
    <w:semiHidden/>
    <w:rsid w:val="0020607F"/>
  </w:style>
  <w:style w:type="paragraph" w:styleId="Notitiekop">
    <w:name w:val="Note Heading"/>
    <w:basedOn w:val="ZsysbasisSURF"/>
    <w:next w:val="BasistekstSURF"/>
    <w:uiPriority w:val="98"/>
    <w:semiHidden/>
    <w:rsid w:val="0020607F"/>
  </w:style>
  <w:style w:type="paragraph" w:styleId="Plattetekst">
    <w:name w:val="Body Text"/>
    <w:basedOn w:val="ZsysbasisSURF"/>
    <w:next w:val="BasistekstSURF"/>
    <w:link w:val="PlattetekstChar"/>
    <w:uiPriority w:val="1"/>
    <w:qFormat/>
    <w:rsid w:val="00794AE8"/>
    <w:rPr>
      <w:rFonts w:ascii="General Sans" w:hAnsi="General Sans"/>
      <w:sz w:val="18"/>
    </w:rPr>
  </w:style>
  <w:style w:type="paragraph" w:styleId="Plattetekst2">
    <w:name w:val="Body Text 2"/>
    <w:basedOn w:val="ZsysbasisSURF"/>
    <w:next w:val="BasistekstSURF"/>
    <w:link w:val="Plattetekst2Char"/>
    <w:uiPriority w:val="98"/>
    <w:semiHidden/>
    <w:rsid w:val="00E7078D"/>
  </w:style>
  <w:style w:type="paragraph" w:styleId="Plattetekst3">
    <w:name w:val="Body Text 3"/>
    <w:basedOn w:val="ZsysbasisSURF"/>
    <w:next w:val="BasistekstSURF"/>
    <w:uiPriority w:val="98"/>
    <w:semiHidden/>
    <w:rsid w:val="0020607F"/>
  </w:style>
  <w:style w:type="paragraph" w:styleId="Platteteksteersteinspringing">
    <w:name w:val="Body Text First Indent"/>
    <w:basedOn w:val="ZsysbasisSURF"/>
    <w:next w:val="BasistekstSURF"/>
    <w:link w:val="PlatteteksteersteinspringingChar"/>
    <w:uiPriority w:val="98"/>
    <w:semiHidden/>
    <w:rsid w:val="00E7078D"/>
    <w:pPr>
      <w:ind w:firstLine="360"/>
    </w:pPr>
  </w:style>
  <w:style w:type="character" w:styleId="PlatteteksteersteinspringingChar" w:customStyle="1">
    <w:name w:val="Platte tekst eerste inspringing Char"/>
    <w:basedOn w:val="PlattetekstChar"/>
    <w:link w:val="Platteteksteersteinspringing"/>
    <w:rsid w:val="00E7078D"/>
    <w:rPr>
      <w:rFonts w:cs="Maiandra GD" w:asciiTheme="minorHAnsi" w:hAnsiTheme="minorHAnsi"/>
      <w:color w:val="000000" w:themeColor="text1"/>
      <w:sz w:val="18"/>
      <w:szCs w:val="18"/>
    </w:rPr>
  </w:style>
  <w:style w:type="paragraph" w:styleId="Plattetekstinspringen">
    <w:name w:val="Body Text Indent"/>
    <w:basedOn w:val="ZsysbasisSURF"/>
    <w:next w:val="BasistekstSURF"/>
    <w:link w:val="PlattetekstinspringenChar"/>
    <w:uiPriority w:val="98"/>
    <w:semiHidden/>
    <w:rsid w:val="00E7078D"/>
    <w:pPr>
      <w:ind w:left="284"/>
    </w:pPr>
  </w:style>
  <w:style w:type="character" w:styleId="PlattetekstinspringenChar" w:customStyle="1">
    <w:name w:val="Platte tekst inspringen Char"/>
    <w:basedOn w:val="Standaardalinea-lettertype"/>
    <w:link w:val="Plattetekstinspringen"/>
    <w:rsid w:val="00E7078D"/>
    <w:rPr>
      <w:rFonts w:ascii="Maiandra GD" w:hAnsi="Maiandra GD" w:cs="Maiandra GD"/>
      <w:sz w:val="18"/>
      <w:szCs w:val="18"/>
    </w:rPr>
  </w:style>
  <w:style w:type="paragraph" w:styleId="Platteteksteersteinspringing2">
    <w:name w:val="Body Text First Indent 2"/>
    <w:basedOn w:val="ZsysbasisSURF"/>
    <w:next w:val="BasistekstSURF"/>
    <w:link w:val="Platteteksteersteinspringing2Char"/>
    <w:uiPriority w:val="98"/>
    <w:semiHidden/>
    <w:rsid w:val="00E7078D"/>
    <w:pPr>
      <w:ind w:left="360" w:firstLine="360"/>
    </w:pPr>
  </w:style>
  <w:style w:type="table" w:styleId="Professioneletabel">
    <w:name w:val="Table Professional"/>
    <w:basedOn w:val="Standaardtabel"/>
    <w:semiHidden/>
    <w:rsid w:val="008D7BDD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</w:style>
  <w:style w:type="character" w:styleId="ZsysbasisSURFChar" w:customStyle="1">
    <w:name w:val="Zsysbasis SURF Char"/>
    <w:basedOn w:val="Standaardalinea-lettertype"/>
    <w:link w:val="ZsysbasisSURF"/>
    <w:uiPriority w:val="4"/>
    <w:semiHidden/>
    <w:rsid w:val="0068750D"/>
    <w:rPr>
      <w:rFonts w:ascii="Calibri" w:hAnsi="Calibri" w:cs="Maiandra GD"/>
      <w:color w:val="000000" w:themeColor="text1"/>
      <w:sz w:val="22"/>
      <w:szCs w:val="18"/>
    </w:rPr>
  </w:style>
  <w:style w:type="paragraph" w:styleId="Standaardinspringing">
    <w:name w:val="Normal Indent"/>
    <w:basedOn w:val="ZsysbasisSURF"/>
    <w:next w:val="BasistekstSURF"/>
    <w:uiPriority w:val="98"/>
    <w:semiHidden/>
    <w:rsid w:val="0020607F"/>
  </w:style>
  <w:style w:type="table" w:styleId="Tabelkolommen1">
    <w:name w:val="Table Columns 1"/>
    <w:basedOn w:val="Standaardtabel"/>
    <w:semiHidden/>
    <w:rsid w:val="008D7BDD"/>
    <w:tblPr>
      <w:tblStyleColBandSize w:val="1"/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bottom w:val="double" w:color="000000" w:sz="6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kolommen2">
    <w:name w:val="Table Columns 2"/>
    <w:basedOn w:val="Standaardtabe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kolommen3">
    <w:name w:val="Table Columns 3"/>
    <w:basedOn w:val="Standaardtabel"/>
    <w:semiHidden/>
    <w:rsid w:val="008D7BDD"/>
    <w:tblPr>
      <w:tblStyleColBandSize w:val="1"/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kolommen4">
    <w:name w:val="Table Columns 4"/>
    <w:basedOn w:val="Standaardtabe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kolommen5">
    <w:name w:val="Table Columns 5"/>
    <w:basedOn w:val="Standaardtabel"/>
    <w:semiHidden/>
    <w:rsid w:val="008D7BDD"/>
    <w:tblPr>
      <w:tblStyleColBandSize w:val="1"/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ijst1">
    <w:name w:val="Table List 1"/>
    <w:basedOn w:val="Standaardtabel"/>
    <w:semiHidden/>
    <w:rsid w:val="008D7BDD"/>
    <w:tblPr>
      <w:tblStyleRowBandSize w:val="1"/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lijst2">
    <w:name w:val="Table List 2"/>
    <w:basedOn w:val="Standaardtabel"/>
    <w:semiHidden/>
    <w:rsid w:val="008D7BDD"/>
    <w:tblPr>
      <w:tblStyleRowBandSize w:val="2"/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lijst3">
    <w:name w:val="Table List 3"/>
    <w:basedOn w:val="Standaardtabel"/>
    <w:semiHidden/>
    <w:rsid w:val="008D7BDD"/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lijst4">
    <w:name w:val="Table List 4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  <w:shd w:val="solid" w:color="808080" w:fill="FFFFFF"/>
      </w:tcPr>
    </w:tblStylePr>
  </w:style>
  <w:style w:type="table" w:styleId="Tabellijst5">
    <w:name w:val="Table List 5"/>
    <w:basedOn w:val="Standaardtabel"/>
    <w:semiHidden/>
    <w:rsid w:val="008D7BDD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lijst6">
    <w:name w:val="Table List 6"/>
    <w:basedOn w:val="Standaardtabel"/>
    <w:semiHidden/>
    <w:rsid w:val="008D7BDD"/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band1Horz">
      <w:tblPr/>
      <w:tcPr>
        <w:tcBorders>
          <w:tl2br w:val="none" w:color="auto" w:sz="0" w:space="0"/>
          <w:tr2bl w:val="none" w:color="auto" w:sz="0" w:space="0"/>
        </w:tcBorders>
        <w:shd w:val="pct25" w:color="000000" w:fill="FFFFFF"/>
      </w:tcPr>
    </w:tblStylePr>
  </w:style>
  <w:style w:type="table" w:styleId="Tabellijst7">
    <w:name w:val="Table List 7"/>
    <w:basedOn w:val="Standaardtabel"/>
    <w:semiHidden/>
    <w:rsid w:val="008D7BDD"/>
    <w:tblPr>
      <w:tblStyleRowBandSize w:val="1"/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bottom w:val="single" w:color="008000" w:sz="12" w:space="0"/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0" w:color="000000" w:fill="FFFFFF"/>
      </w:tcPr>
    </w:tblStylePr>
    <w:tblStylePr w:type="band2Horz">
      <w:tblPr/>
      <w:tcPr>
        <w:tcBorders>
          <w:tl2br w:val="none" w:color="auto" w:sz="0" w:space="0"/>
          <w:tr2bl w:val="none" w:color="auto" w:sz="0" w:space="0"/>
        </w:tcBorders>
        <w:shd w:val="pct25" w:color="FFFF00" w:fill="FFFFFF"/>
      </w:tcPr>
    </w:tblStylePr>
  </w:style>
  <w:style w:type="table" w:styleId="Tabellijst8">
    <w:name w:val="Table List 8"/>
    <w:basedOn w:val="Standaardtabel"/>
    <w:semiHidden/>
    <w:rsid w:val="008D7BDD"/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5" w:color="FFFF00" w:fill="FFFFFF"/>
      </w:tcPr>
    </w:tblStylePr>
    <w:tblStylePr w:type="band2Horz">
      <w:tblPr/>
      <w:tcPr>
        <w:tcBorders>
          <w:tl2br w:val="none" w:color="auto" w:sz="0" w:space="0"/>
          <w:tr2bl w:val="none" w:color="auto" w:sz="0" w:space="0"/>
        </w:tcBorders>
        <w:shd w:val="pct50" w:color="FF0000" w:fill="FFFFFF"/>
      </w:tcPr>
    </w:tblStylePr>
  </w:style>
  <w:style w:type="table" w:styleId="Tabelraster">
    <w:name w:val="Table Grid"/>
    <w:aliases w:val="Adresraster"/>
    <w:basedOn w:val="Standaardtabel"/>
    <w:uiPriority w:val="59"/>
    <w:rsid w:val="009225D7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raster1">
    <w:name w:val="Table Grid 1"/>
    <w:basedOn w:val="Standaardtabel"/>
    <w:semiHidden/>
    <w:rsid w:val="008D7BDD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i/>
        <w:i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raster2">
    <w:name w:val="Table Grid 2"/>
    <w:basedOn w:val="Standaardtabel"/>
    <w:semiHidden/>
    <w:rsid w:val="008D7BDD"/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raster3">
    <w:name w:val="Table Grid 3"/>
    <w:basedOn w:val="Standaardtabel"/>
    <w:semiHidden/>
    <w:rsid w:val="008D7BDD"/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raster4">
    <w:name w:val="Table Grid 4"/>
    <w:basedOn w:val="Standaardtabel"/>
    <w:semiHidden/>
    <w:rsid w:val="008D7BDD"/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raster5">
    <w:name w:val="Table Grid 5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Tabelraster6">
    <w:name w:val="Table Grid 6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Tabelraster7">
    <w:name w:val="Table Grid 7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Tabelraster8">
    <w:name w:val="Table Grid 8"/>
    <w:basedOn w:val="Standaardtabel"/>
    <w:semiHidden/>
    <w:rsid w:val="008D7BDD"/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thema">
    <w:name w:val="Table Theme"/>
    <w:basedOn w:val="Standaardtabel"/>
    <w:semiHidden/>
    <w:rsid w:val="008D7BDD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Verfijndetabel1">
    <w:name w:val="Table Subtle 1"/>
    <w:basedOn w:val="Standaardtabel"/>
    <w:semiHidden/>
    <w:rsid w:val="008D7BDD"/>
    <w:tblPr>
      <w:tblStyleRowBandSize w:val="1"/>
    </w:tblPr>
    <w:tblStylePr w:type="firstRow">
      <w:tblPr/>
      <w:tcPr>
        <w:tcBorders>
          <w:top w:val="single" w:color="000000" w:sz="6" w:space="0"/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000000" w:sz="12" w:space="0"/>
          <w:tl2br w:val="none" w:color="auto" w:sz="0" w:space="0"/>
          <w:tr2bl w:val="none" w:color="auto" w:sz="0" w:space="0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left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band1Horz"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Verfijndetabel2">
    <w:name w:val="Table Subtle 2"/>
    <w:basedOn w:val="Standaardtabel"/>
    <w:semiHidden/>
    <w:rsid w:val="008D7BDD"/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firstCol">
      <w:tblPr/>
      <w:tcPr>
        <w:tcBorders>
          <w:right w:val="single" w:color="000000" w:sz="12" w:space="0"/>
          <w:tl2br w:val="none" w:color="auto" w:sz="0" w:space="0"/>
          <w:tr2bl w:val="none" w:color="auto" w:sz="0" w:space="0"/>
        </w:tcBorders>
        <w:shd w:val="pct25" w:color="008000" w:fill="FFFFFF"/>
      </w:tcPr>
    </w:tblStylePr>
    <w:tblStylePr w:type="lastCol">
      <w:tblPr/>
      <w:tcPr>
        <w:tcBorders>
          <w:left w:val="single" w:color="000000" w:sz="12" w:space="0"/>
          <w:tl2br w:val="none" w:color="auto" w:sz="0" w:space="0"/>
          <w:tr2bl w:val="none" w:color="auto" w:sz="0" w:space="0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character" w:styleId="Voetnootmarkering">
    <w:name w:val="footnote reference"/>
    <w:aliases w:val="Voetnootmarkering SURF"/>
    <w:basedOn w:val="Standaardalinea-lettertype"/>
    <w:uiPriority w:val="4"/>
    <w:rsid w:val="00CB7600"/>
    <w:rPr>
      <w:vertAlign w:val="superscript"/>
    </w:rPr>
  </w:style>
  <w:style w:type="paragraph" w:styleId="Voetnoottekst">
    <w:name w:val="footnote text"/>
    <w:aliases w:val="Voetnoottekst SURF"/>
    <w:basedOn w:val="ZsysbasisSURF"/>
    <w:uiPriority w:val="4"/>
    <w:rsid w:val="00CB7600"/>
    <w:rPr>
      <w:sz w:val="15"/>
    </w:rPr>
  </w:style>
  <w:style w:type="table" w:styleId="Webtabel1">
    <w:name w:val="Table Web 1"/>
    <w:basedOn w:val="Standaardtabel"/>
    <w:semiHidden/>
    <w:rsid w:val="008D7BDD"/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Webtabel2">
    <w:name w:val="Table Web 2"/>
    <w:basedOn w:val="Standaardtabel"/>
    <w:semiHidden/>
    <w:rsid w:val="008D7BDD"/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Webtabel3">
    <w:name w:val="Table Web 3"/>
    <w:basedOn w:val="Standaardtabel"/>
    <w:semiHidden/>
    <w:rsid w:val="008D7BDD"/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character" w:styleId="Zwaar">
    <w:name w:val="Strong"/>
    <w:basedOn w:val="Standaardalinea-lettertype"/>
    <w:uiPriority w:val="98"/>
    <w:semiHidden/>
    <w:rsid w:val="00451FDB"/>
    <w:rPr>
      <w:b w:val="0"/>
      <w:bCs w:val="0"/>
    </w:rPr>
  </w:style>
  <w:style w:type="paragraph" w:styleId="Datum">
    <w:name w:val="Date"/>
    <w:basedOn w:val="ZsysbasisSURF"/>
    <w:next w:val="BasistekstSURF"/>
    <w:uiPriority w:val="98"/>
    <w:semiHidden/>
    <w:rsid w:val="0020607F"/>
  </w:style>
  <w:style w:type="paragraph" w:styleId="Tekstzonderopmaak">
    <w:name w:val="Plain Text"/>
    <w:basedOn w:val="ZsysbasisSURF"/>
    <w:next w:val="BasistekstSURF"/>
    <w:uiPriority w:val="98"/>
    <w:semiHidden/>
    <w:rsid w:val="0020607F"/>
  </w:style>
  <w:style w:type="paragraph" w:styleId="Ballontekst">
    <w:name w:val="Balloon Text"/>
    <w:basedOn w:val="ZsysbasisSURF"/>
    <w:next w:val="BasistekstSURF"/>
    <w:uiPriority w:val="98"/>
    <w:semiHidden/>
    <w:rsid w:val="0020607F"/>
  </w:style>
  <w:style w:type="paragraph" w:styleId="Bijschrift">
    <w:name w:val="caption"/>
    <w:aliases w:val="Bijschrift SURF"/>
    <w:basedOn w:val="ZsysbasisSURF"/>
    <w:next w:val="BasistekstSURF"/>
    <w:uiPriority w:val="4"/>
    <w:qFormat/>
    <w:rsid w:val="0020607F"/>
  </w:style>
  <w:style w:type="character" w:styleId="TekstopmerkingChar" w:customStyle="1">
    <w:name w:val="Tekst opmerking Char"/>
    <w:basedOn w:val="ZsysbasisSURFChar"/>
    <w:link w:val="Tekstopmerking"/>
    <w:semiHidden/>
    <w:rsid w:val="008736AE"/>
    <w:rPr>
      <w:rFonts w:cs="Maiandra GD" w:asciiTheme="minorHAnsi" w:hAnsiTheme="minorHAnsi"/>
      <w:color w:val="000000" w:themeColor="text1"/>
      <w:sz w:val="18"/>
      <w:szCs w:val="18"/>
    </w:rPr>
  </w:style>
  <w:style w:type="paragraph" w:styleId="Documentstructuur">
    <w:name w:val="Document Map"/>
    <w:basedOn w:val="ZsysbasisSURF"/>
    <w:next w:val="BasistekstSURF"/>
    <w:uiPriority w:val="98"/>
    <w:semiHidden/>
    <w:rsid w:val="0020607F"/>
  </w:style>
  <w:style w:type="table" w:styleId="Lichtearcering-accent5">
    <w:name w:val="Light Shading Accent 5"/>
    <w:basedOn w:val="Standaardtabel"/>
    <w:uiPriority w:val="60"/>
    <w:semiHidden/>
    <w:rsid w:val="00E0776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color="FEDB00" w:themeColor="accent5" w:sz="8" w:space="0"/>
        <w:bottom w:val="single" w:color="FEDB00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EDB00" w:themeColor="accent5" w:sz="8" w:space="0"/>
          <w:left w:val="nil"/>
          <w:bottom w:val="single" w:color="FEDB00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EDB00" w:themeColor="accent5" w:sz="8" w:space="0"/>
          <w:left w:val="nil"/>
          <w:bottom w:val="single" w:color="FEDB00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</w:style>
  <w:style w:type="paragraph" w:styleId="Eindnoottekst">
    <w:name w:val="endnote text"/>
    <w:aliases w:val="Eindnoottekst SURF"/>
    <w:basedOn w:val="ZsysbasisSURF"/>
    <w:next w:val="BasistekstSURF"/>
    <w:uiPriority w:val="4"/>
    <w:rsid w:val="0020607F"/>
  </w:style>
  <w:style w:type="paragraph" w:styleId="Indexkop">
    <w:name w:val="index heading"/>
    <w:basedOn w:val="ZsysbasisSURF"/>
    <w:next w:val="BasistekstSURF"/>
    <w:uiPriority w:val="98"/>
    <w:semiHidden/>
    <w:rsid w:val="0020607F"/>
  </w:style>
  <w:style w:type="paragraph" w:styleId="Kopbronvermelding">
    <w:name w:val="toa heading"/>
    <w:basedOn w:val="ZsysbasisSURF"/>
    <w:next w:val="BasistekstSURF"/>
    <w:uiPriority w:val="98"/>
    <w:semiHidden/>
    <w:rsid w:val="0020607F"/>
  </w:style>
  <w:style w:type="paragraph" w:styleId="Lijstopsomteken5">
    <w:name w:val="List Bullet 5"/>
    <w:basedOn w:val="ZsysbasisSURF"/>
    <w:next w:val="BasistekstSURF"/>
    <w:uiPriority w:val="98"/>
    <w:semiHidden/>
    <w:rsid w:val="00E7078D"/>
    <w:pPr>
      <w:numPr>
        <w:numId w:val="13"/>
      </w:numPr>
      <w:ind w:left="1491" w:hanging="357"/>
    </w:pPr>
  </w:style>
  <w:style w:type="paragraph" w:styleId="Macrotekst">
    <w:name w:val="macro"/>
    <w:basedOn w:val="ZsysbasisSURF"/>
    <w:next w:val="BasistekstSURF"/>
    <w:uiPriority w:val="98"/>
    <w:semiHidden/>
    <w:rsid w:val="0020607F"/>
  </w:style>
  <w:style w:type="paragraph" w:styleId="Tekstopmerking">
    <w:name w:val="annotation text"/>
    <w:basedOn w:val="ZsysbasisSURF"/>
    <w:next w:val="BasistekstSURF"/>
    <w:link w:val="TekstopmerkingChar"/>
    <w:uiPriority w:val="98"/>
    <w:semiHidden/>
    <w:rsid w:val="0020607F"/>
  </w:style>
  <w:style w:type="character" w:styleId="Intensieveverwijzing">
    <w:name w:val="Intense Reference"/>
    <w:basedOn w:val="Standaardalinea-lettertype"/>
    <w:uiPriority w:val="98"/>
    <w:semiHidden/>
    <w:rsid w:val="00FC3FA5"/>
    <w:rPr>
      <w:b/>
      <w:bCs/>
      <w:smallCaps/>
      <w:color w:val="auto"/>
      <w:spacing w:val="5"/>
      <w:u w:val="single"/>
    </w:rPr>
  </w:style>
  <w:style w:type="character" w:styleId="Verwijzingopmerking">
    <w:name w:val="annotation reference"/>
    <w:basedOn w:val="Standaardalinea-lettertype"/>
    <w:uiPriority w:val="98"/>
    <w:semiHidden/>
    <w:rsid w:val="0020607F"/>
    <w:rPr>
      <w:sz w:val="18"/>
      <w:szCs w:val="18"/>
    </w:rPr>
  </w:style>
  <w:style w:type="paragraph" w:styleId="Opsommingteken1eniveauSURF" w:customStyle="1">
    <w:name w:val="Opsomming teken 1e niveau SURF"/>
    <w:basedOn w:val="ZsysbasisSURF"/>
    <w:uiPriority w:val="4"/>
    <w:rsid w:val="00794AE8"/>
    <w:pPr>
      <w:spacing w:after="80" w:line="240" w:lineRule="exact"/>
      <w:ind w:left="340" w:hanging="340"/>
    </w:pPr>
    <w:rPr>
      <w:rFonts w:ascii="General Sans" w:hAnsi="General Sans"/>
      <w:sz w:val="18"/>
    </w:rPr>
  </w:style>
  <w:style w:type="paragraph" w:styleId="Opsommingteken2eniveauSURF" w:customStyle="1">
    <w:name w:val="Opsomming teken 2e niveau SURF"/>
    <w:basedOn w:val="ZsysbasisSURF"/>
    <w:uiPriority w:val="4"/>
    <w:rsid w:val="001C206E"/>
    <w:pPr>
      <w:numPr>
        <w:ilvl w:val="1"/>
        <w:numId w:val="25"/>
      </w:numPr>
      <w:spacing w:line="240" w:lineRule="exact"/>
    </w:pPr>
  </w:style>
  <w:style w:type="paragraph" w:styleId="Opsommingteken3eniveauSURF" w:customStyle="1">
    <w:name w:val="Opsomming teken 3e niveau SURF"/>
    <w:basedOn w:val="ZsysbasisSURF"/>
    <w:uiPriority w:val="4"/>
    <w:rsid w:val="001C206E"/>
    <w:pPr>
      <w:numPr>
        <w:ilvl w:val="2"/>
        <w:numId w:val="25"/>
      </w:numPr>
      <w:spacing w:line="240" w:lineRule="exact"/>
    </w:pPr>
  </w:style>
  <w:style w:type="paragraph" w:styleId="Opsommingkleineletter1eniveauSURF" w:customStyle="1">
    <w:name w:val="Opsomming kleine letter 1e niveau SURF"/>
    <w:basedOn w:val="ZsysbasisSURF"/>
    <w:uiPriority w:val="4"/>
    <w:qFormat/>
    <w:rsid w:val="001C206E"/>
    <w:pPr>
      <w:numPr>
        <w:numId w:val="19"/>
      </w:numPr>
      <w:spacing w:line="240" w:lineRule="exact"/>
    </w:pPr>
  </w:style>
  <w:style w:type="paragraph" w:styleId="Opsommingkleineletter2eniveauSURF" w:customStyle="1">
    <w:name w:val="Opsomming kleine letter 2e niveau SURF"/>
    <w:basedOn w:val="ZsysbasisSURF"/>
    <w:uiPriority w:val="4"/>
    <w:qFormat/>
    <w:rsid w:val="001C206E"/>
    <w:pPr>
      <w:numPr>
        <w:ilvl w:val="1"/>
        <w:numId w:val="19"/>
      </w:numPr>
      <w:spacing w:line="240" w:lineRule="exact"/>
    </w:pPr>
  </w:style>
  <w:style w:type="paragraph" w:styleId="Opsommingkleineletter3eniveauSURF" w:customStyle="1">
    <w:name w:val="Opsomming kleine letter 3e niveau SURF"/>
    <w:basedOn w:val="ZsysbasisSURF"/>
    <w:uiPriority w:val="4"/>
    <w:qFormat/>
    <w:rsid w:val="001C206E"/>
    <w:pPr>
      <w:numPr>
        <w:ilvl w:val="2"/>
        <w:numId w:val="19"/>
      </w:numPr>
      <w:spacing w:line="240" w:lineRule="exact"/>
      <w:ind w:left="851"/>
    </w:pPr>
  </w:style>
  <w:style w:type="numbering" w:styleId="OpsommingkleineletterSURF" w:customStyle="1">
    <w:name w:val="Opsomming kleine letter SURF"/>
    <w:uiPriority w:val="4"/>
    <w:semiHidden/>
    <w:rsid w:val="00B01DA1"/>
    <w:pPr>
      <w:numPr>
        <w:numId w:val="5"/>
      </w:numPr>
    </w:pPr>
  </w:style>
  <w:style w:type="paragraph" w:styleId="Opsommingnummer1eniveauSURF" w:customStyle="1">
    <w:name w:val="Opsomming nummer 1e niveau SURF"/>
    <w:basedOn w:val="ZsysbasisSURF"/>
    <w:uiPriority w:val="4"/>
    <w:qFormat/>
    <w:rsid w:val="001C206E"/>
    <w:pPr>
      <w:numPr>
        <w:numId w:val="20"/>
      </w:numPr>
      <w:spacing w:line="240" w:lineRule="exact"/>
    </w:pPr>
  </w:style>
  <w:style w:type="paragraph" w:styleId="Opsommingnummer2eniveauSURF" w:customStyle="1">
    <w:name w:val="Opsomming nummer 2e niveau SURF"/>
    <w:basedOn w:val="ZsysbasisSURF"/>
    <w:uiPriority w:val="4"/>
    <w:qFormat/>
    <w:rsid w:val="001C206E"/>
    <w:pPr>
      <w:numPr>
        <w:ilvl w:val="1"/>
        <w:numId w:val="20"/>
      </w:numPr>
      <w:spacing w:line="240" w:lineRule="exact"/>
    </w:pPr>
  </w:style>
  <w:style w:type="paragraph" w:styleId="Opsommingnummer3eniveauSURF" w:customStyle="1">
    <w:name w:val="Opsomming nummer 3e niveau SURF"/>
    <w:basedOn w:val="ZsysbasisSURF"/>
    <w:uiPriority w:val="4"/>
    <w:qFormat/>
    <w:rsid w:val="001C206E"/>
    <w:pPr>
      <w:numPr>
        <w:ilvl w:val="2"/>
        <w:numId w:val="20"/>
      </w:numPr>
      <w:spacing w:line="240" w:lineRule="exact"/>
      <w:ind w:left="851"/>
    </w:pPr>
  </w:style>
  <w:style w:type="numbering" w:styleId="OpsommingnummerSURF" w:customStyle="1">
    <w:name w:val="Opsomming nummer SURF"/>
    <w:uiPriority w:val="4"/>
    <w:semiHidden/>
    <w:rsid w:val="00B01DA1"/>
    <w:pPr>
      <w:numPr>
        <w:numId w:val="1"/>
      </w:numPr>
    </w:pPr>
  </w:style>
  <w:style w:type="character" w:styleId="Titelvanboek">
    <w:name w:val="Book Title"/>
    <w:basedOn w:val="Standaardalinea-lettertype"/>
    <w:uiPriority w:val="98"/>
    <w:semiHidden/>
    <w:rsid w:val="00E07762"/>
    <w:rPr>
      <w:b/>
      <w:bCs/>
      <w:smallCaps/>
      <w:spacing w:val="5"/>
    </w:rPr>
  </w:style>
  <w:style w:type="character" w:styleId="Tekstvantijdelijkeaanduiding">
    <w:name w:val="Placeholder Text"/>
    <w:basedOn w:val="zsysVeldMarkering"/>
    <w:uiPriority w:val="98"/>
    <w:semiHidden/>
    <w:rsid w:val="004C51F8"/>
    <w:rPr>
      <w:color w:val="000000"/>
      <w:bdr w:val="none" w:color="auto" w:sz="0" w:space="0"/>
      <w:shd w:val="clear" w:color="auto" w:fill="FFFF00"/>
    </w:rPr>
  </w:style>
  <w:style w:type="character" w:styleId="Subtieleverwijzing">
    <w:name w:val="Subtle Reference"/>
    <w:basedOn w:val="Standaardalinea-lettertype"/>
    <w:uiPriority w:val="98"/>
    <w:semiHidden/>
    <w:rsid w:val="008736AE"/>
    <w:rPr>
      <w:smallCaps/>
      <w:color w:val="auto"/>
      <w:u w:val="single"/>
    </w:rPr>
  </w:style>
  <w:style w:type="character" w:styleId="Subtielebenadrukking">
    <w:name w:val="Subtle Emphasis"/>
    <w:basedOn w:val="Standaardalinea-lettertype"/>
    <w:uiPriority w:val="98"/>
    <w:semiHidden/>
    <w:rsid w:val="00FC3FA5"/>
    <w:rPr>
      <w:i/>
      <w:iCs/>
      <w:color w:val="auto"/>
    </w:rPr>
  </w:style>
  <w:style w:type="table" w:styleId="Lichtearcering-accent4">
    <w:name w:val="Light Shading Accent 4"/>
    <w:basedOn w:val="Standaardtabel"/>
    <w:uiPriority w:val="60"/>
    <w:semiHidden/>
    <w:rsid w:val="00E0776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color="009F4D" w:themeColor="accent4" w:sz="8" w:space="0"/>
        <w:bottom w:val="single" w:color="009F4D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9F4D" w:themeColor="accent4" w:sz="8" w:space="0"/>
          <w:left w:val="nil"/>
          <w:bottom w:val="single" w:color="009F4D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9F4D" w:themeColor="accent4" w:sz="8" w:space="0"/>
          <w:left w:val="nil"/>
          <w:bottom w:val="single" w:color="009F4D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</w:style>
  <w:style w:type="table" w:styleId="Lichtearcering-accent3">
    <w:name w:val="Light Shading Accent 3"/>
    <w:basedOn w:val="Standaardtabel"/>
    <w:uiPriority w:val="60"/>
    <w:semiHidden/>
    <w:rsid w:val="00E0776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color="0077C8" w:themeColor="accent3" w:sz="8" w:space="0"/>
        <w:bottom w:val="single" w:color="0077C8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77C8" w:themeColor="accent3" w:sz="8" w:space="0"/>
          <w:left w:val="nil"/>
          <w:bottom w:val="single" w:color="0077C8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77C8" w:themeColor="accent3" w:sz="8" w:space="0"/>
          <w:left w:val="nil"/>
          <w:bottom w:val="single" w:color="0077C8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</w:style>
  <w:style w:type="table" w:styleId="Lichtearcering-accent2">
    <w:name w:val="Light Shading Accent 2"/>
    <w:basedOn w:val="Standaardtabel"/>
    <w:uiPriority w:val="60"/>
    <w:semiHidden/>
    <w:rsid w:val="00E0776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color="E03C31" w:themeColor="accent2" w:sz="8" w:space="0"/>
        <w:bottom w:val="single" w:color="E03C31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03C31" w:themeColor="accent2" w:sz="8" w:space="0"/>
          <w:left w:val="nil"/>
          <w:bottom w:val="single" w:color="E03C31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03C31" w:themeColor="accent2" w:sz="8" w:space="0"/>
          <w:left w:val="nil"/>
          <w:bottom w:val="single" w:color="E03C31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</w:style>
  <w:style w:type="table" w:styleId="Lichtraster-accent6">
    <w:name w:val="Light Grid Accent 6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9C23F" w:themeColor="accent6" w:sz="8" w:space="0"/>
        <w:left w:val="single" w:color="A9C23F" w:themeColor="accent6" w:sz="8" w:space="0"/>
        <w:bottom w:val="single" w:color="A9C23F" w:themeColor="accent6" w:sz="8" w:space="0"/>
        <w:right w:val="single" w:color="A9C23F" w:themeColor="accent6" w:sz="8" w:space="0"/>
        <w:insideH w:val="single" w:color="A9C23F" w:themeColor="accent6" w:sz="8" w:space="0"/>
        <w:insideV w:val="single" w:color="A9C23F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18" w:space="0"/>
          <w:right w:val="single" w:color="A9C23F" w:themeColor="accent6" w:sz="8" w:space="0"/>
          <w:insideH w:val="nil"/>
          <w:insideV w:val="single" w:color="A9C23F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A9C23F" w:themeColor="accent6" w:sz="6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  <w:insideH w:val="nil"/>
          <w:insideV w:val="single" w:color="A9C23F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</w:tcPr>
    </w:tblStylePr>
    <w:tblStylePr w:type="band1Vert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  <w:insideV w:val="single" w:color="A9C23F" w:themeColor="accent6" w:sz="8" w:space="0"/>
        </w:tcBorders>
        <w:shd w:val="clear" w:color="auto" w:fill="E9F0CF" w:themeFill="accent6" w:themeFillTint="3F"/>
      </w:tcPr>
    </w:tblStylePr>
    <w:tblStylePr w:type="band2Horz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  <w:insideV w:val="single" w:color="A9C23F" w:themeColor="accent6" w:sz="8" w:space="0"/>
        </w:tcBorders>
      </w:tcPr>
    </w:tblStylePr>
  </w:style>
  <w:style w:type="table" w:styleId="Lichtraster-accent5">
    <w:name w:val="Light Grid Accent 5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EDB00" w:themeColor="accent5" w:sz="8" w:space="0"/>
        <w:left w:val="single" w:color="FEDB00" w:themeColor="accent5" w:sz="8" w:space="0"/>
        <w:bottom w:val="single" w:color="FEDB00" w:themeColor="accent5" w:sz="8" w:space="0"/>
        <w:right w:val="single" w:color="FEDB00" w:themeColor="accent5" w:sz="8" w:space="0"/>
        <w:insideH w:val="single" w:color="FEDB00" w:themeColor="accent5" w:sz="8" w:space="0"/>
        <w:insideV w:val="single" w:color="FEDB00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18" w:space="0"/>
          <w:right w:val="single" w:color="FEDB00" w:themeColor="accent5" w:sz="8" w:space="0"/>
          <w:insideH w:val="nil"/>
          <w:insideV w:val="single" w:color="FEDB00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EDB00" w:themeColor="accent5" w:sz="6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  <w:insideH w:val="nil"/>
          <w:insideV w:val="single" w:color="FEDB00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</w:tcPr>
    </w:tblStylePr>
    <w:tblStylePr w:type="band1Vert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  <w:insideV w:val="single" w:color="FEDB00" w:themeColor="accent5" w:sz="8" w:space="0"/>
        </w:tcBorders>
        <w:shd w:val="clear" w:color="auto" w:fill="FFF6BF" w:themeFill="accent5" w:themeFillTint="3F"/>
      </w:tcPr>
    </w:tblStylePr>
    <w:tblStylePr w:type="band2Horz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  <w:insideV w:val="single" w:color="FEDB00" w:themeColor="accent5" w:sz="8" w:space="0"/>
        </w:tcBorders>
      </w:tcPr>
    </w:tblStylePr>
  </w:style>
  <w:style w:type="table" w:styleId="Lichtraster-accent4">
    <w:name w:val="Light Grid Accent 4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9F4D" w:themeColor="accent4" w:sz="8" w:space="0"/>
        <w:left w:val="single" w:color="009F4D" w:themeColor="accent4" w:sz="8" w:space="0"/>
        <w:bottom w:val="single" w:color="009F4D" w:themeColor="accent4" w:sz="8" w:space="0"/>
        <w:right w:val="single" w:color="009F4D" w:themeColor="accent4" w:sz="8" w:space="0"/>
        <w:insideH w:val="single" w:color="009F4D" w:themeColor="accent4" w:sz="8" w:space="0"/>
        <w:insideV w:val="single" w:color="009F4D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18" w:space="0"/>
          <w:right w:val="single" w:color="009F4D" w:themeColor="accent4" w:sz="8" w:space="0"/>
          <w:insideH w:val="nil"/>
          <w:insideV w:val="single" w:color="009F4D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9F4D" w:themeColor="accent4" w:sz="6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  <w:insideH w:val="nil"/>
          <w:insideV w:val="single" w:color="009F4D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</w:tcPr>
    </w:tblStylePr>
    <w:tblStylePr w:type="band1Vert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  <w:insideV w:val="single" w:color="009F4D" w:themeColor="accent4" w:sz="8" w:space="0"/>
        </w:tcBorders>
        <w:shd w:val="clear" w:color="auto" w:fill="A8FFD1" w:themeFill="accent4" w:themeFillTint="3F"/>
      </w:tcPr>
    </w:tblStylePr>
    <w:tblStylePr w:type="band2Horz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  <w:insideV w:val="single" w:color="009F4D" w:themeColor="accent4" w:sz="8" w:space="0"/>
        </w:tcBorders>
      </w:tcPr>
    </w:tblStylePr>
  </w:style>
  <w:style w:type="table" w:styleId="Lichtraster-accent3">
    <w:name w:val="Light Grid Accent 3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77C8" w:themeColor="accent3" w:sz="8" w:space="0"/>
        <w:left w:val="single" w:color="0077C8" w:themeColor="accent3" w:sz="8" w:space="0"/>
        <w:bottom w:val="single" w:color="0077C8" w:themeColor="accent3" w:sz="8" w:space="0"/>
        <w:right w:val="single" w:color="0077C8" w:themeColor="accent3" w:sz="8" w:space="0"/>
        <w:insideH w:val="single" w:color="0077C8" w:themeColor="accent3" w:sz="8" w:space="0"/>
        <w:insideV w:val="single" w:color="0077C8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18" w:space="0"/>
          <w:right w:val="single" w:color="0077C8" w:themeColor="accent3" w:sz="8" w:space="0"/>
          <w:insideH w:val="nil"/>
          <w:insideV w:val="single" w:color="0077C8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77C8" w:themeColor="accent3" w:sz="6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  <w:insideH w:val="nil"/>
          <w:insideV w:val="single" w:color="0077C8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</w:tcPr>
    </w:tblStylePr>
    <w:tblStylePr w:type="band1Vert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  <w:insideV w:val="single" w:color="0077C8" w:themeColor="accent3" w:sz="8" w:space="0"/>
        </w:tcBorders>
        <w:shd w:val="clear" w:color="auto" w:fill="B2DFFF" w:themeFill="accent3" w:themeFillTint="3F"/>
      </w:tcPr>
    </w:tblStylePr>
    <w:tblStylePr w:type="band2Horz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  <w:insideV w:val="single" w:color="0077C8" w:themeColor="accent3" w:sz="8" w:space="0"/>
        </w:tcBorders>
      </w:tcPr>
    </w:tblStylePr>
  </w:style>
  <w:style w:type="table" w:styleId="Lichtraster-accent2">
    <w:name w:val="Light Grid Accent 2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E03C31" w:themeColor="accent2" w:sz="8" w:space="0"/>
        <w:left w:val="single" w:color="E03C31" w:themeColor="accent2" w:sz="8" w:space="0"/>
        <w:bottom w:val="single" w:color="E03C31" w:themeColor="accent2" w:sz="8" w:space="0"/>
        <w:right w:val="single" w:color="E03C31" w:themeColor="accent2" w:sz="8" w:space="0"/>
        <w:insideH w:val="single" w:color="E03C31" w:themeColor="accent2" w:sz="8" w:space="0"/>
        <w:insideV w:val="single" w:color="E03C31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18" w:space="0"/>
          <w:right w:val="single" w:color="E03C31" w:themeColor="accent2" w:sz="8" w:space="0"/>
          <w:insideH w:val="nil"/>
          <w:insideV w:val="single" w:color="E03C31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03C31" w:themeColor="accent2" w:sz="6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  <w:insideH w:val="nil"/>
          <w:insideV w:val="single" w:color="E03C31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</w:tcPr>
    </w:tblStylePr>
    <w:tblStylePr w:type="band1Vert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  <w:insideV w:val="single" w:color="E03C31" w:themeColor="accent2" w:sz="8" w:space="0"/>
        </w:tcBorders>
        <w:shd w:val="clear" w:color="auto" w:fill="F7CECC" w:themeFill="accent2" w:themeFillTint="3F"/>
      </w:tcPr>
    </w:tblStylePr>
    <w:tblStylePr w:type="band2Horz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  <w:insideV w:val="single" w:color="E03C31" w:themeColor="accent2" w:sz="8" w:space="0"/>
        </w:tcBorders>
      </w:tcPr>
    </w:tblStylePr>
  </w:style>
  <w:style w:type="table" w:styleId="Kleurrijkelijst-accent6">
    <w:name w:val="Colorful List Accent 6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9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BAE00" w:themeFill="accent5" w:themeFillShade="CC"/>
      </w:tcPr>
    </w:tblStylePr>
    <w:tblStylePr w:type="lastRow">
      <w:rPr>
        <w:b/>
        <w:bCs/>
        <w:color w:val="CBAE00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Kleurrijkelijst-accent5">
    <w:name w:val="Colorful List Accent 5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BE5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879B31" w:themeFill="accent6" w:themeFillShade="CC"/>
      </w:tcPr>
    </w:tblStylePr>
    <w:tblStylePr w:type="lastRow">
      <w:rPr>
        <w:b/>
        <w:bCs/>
        <w:color w:val="879B31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Kleurrijkelijst-accent4">
    <w:name w:val="Colorful List Accent 4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FFE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005EA0" w:themeFill="accent3" w:themeFillShade="CC"/>
      </w:tcPr>
    </w:tblStylePr>
    <w:tblStylePr w:type="lastRow">
      <w:rPr>
        <w:b/>
        <w:bCs/>
        <w:color w:val="005EA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Kleurrijkelijst-accent3">
    <w:name w:val="Colorful List Accent 3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F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007F3D" w:themeFill="accent4" w:themeFillShade="CC"/>
      </w:tcPr>
    </w:tblStylePr>
    <w:tblStylePr w:type="lastRow">
      <w:rPr>
        <w:b/>
        <w:bCs/>
        <w:color w:val="007F3D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Kleurrijkelijst-accent2">
    <w:name w:val="Colorful List Accent 2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EB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Kleurrijkelijst-accent1">
    <w:name w:val="Colorful List Accent 1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1E3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Kleurrijkearcering-accent6">
    <w:name w:val="Colorful Shading Accent 6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EDB00" w:themeColor="accent5" w:sz="24" w:space="0"/>
        <w:left w:val="single" w:color="A9C23F" w:themeColor="accent6" w:sz="4" w:space="0"/>
        <w:bottom w:val="single" w:color="A9C23F" w:themeColor="accent6" w:sz="4" w:space="0"/>
        <w:right w:val="single" w:color="A9C23F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6F9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EDB00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657425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657425" w:themeColor="accent6" w:themeShade="99" w:sz="4" w:space="0"/>
          <w:insideV w:val="nil"/>
        </w:tcBorders>
        <w:shd w:val="clear" w:color="auto" w:fill="657425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57425" w:themeFill="accent6" w:themeFillShade="99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4E09F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5">
    <w:name w:val="Colorful Shading Accent 5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9C23F" w:themeColor="accent6" w:sz="24" w:space="0"/>
        <w:left w:val="single" w:color="FEDB00" w:themeColor="accent5" w:sz="4" w:space="0"/>
        <w:bottom w:val="single" w:color="FEDB00" w:themeColor="accent5" w:sz="4" w:space="0"/>
        <w:right w:val="single" w:color="FEDB00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FFBE5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A9C23F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9882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988200" w:themeColor="accent5" w:themeShade="99" w:sz="4" w:space="0"/>
          <w:insideV w:val="nil"/>
        </w:tcBorders>
        <w:shd w:val="clear" w:color="auto" w:fill="9882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88200" w:themeFill="accent5" w:themeFillShade="99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EC7F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4">
    <w:name w:val="Colorful Shading Accent 4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77C8" w:themeColor="accent3" w:sz="24" w:space="0"/>
        <w:left w:val="single" w:color="009F4D" w:themeColor="accent4" w:sz="4" w:space="0"/>
        <w:bottom w:val="single" w:color="009F4D" w:themeColor="accent4" w:sz="4" w:space="0"/>
        <w:right w:val="single" w:color="009F4D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CFFE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0077C8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5F2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5F2D" w:themeColor="accent4" w:themeShade="99" w:sz="4" w:space="0"/>
          <w:insideV w:val="nil"/>
        </w:tcBorders>
        <w:shd w:val="clear" w:color="auto" w:fill="005F2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F2D" w:themeFill="accent4" w:themeFillShade="99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50FFA4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3">
    <w:name w:val="Colorful Shading Accent 3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9F4D" w:themeColor="accent4" w:sz="24" w:space="0"/>
        <w:left w:val="single" w:color="0077C8" w:themeColor="accent3" w:sz="4" w:space="0"/>
        <w:bottom w:val="single" w:color="0077C8" w:themeColor="accent3" w:sz="4" w:space="0"/>
        <w:right w:val="single" w:color="0077C8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2FF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009F4D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4778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4778" w:themeColor="accent3" w:themeShade="99" w:sz="4" w:space="0"/>
          <w:insideV w:val="nil"/>
        </w:tcBorders>
        <w:shd w:val="clear" w:color="auto" w:fill="004778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778" w:themeFill="accent3" w:themeFillShade="99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Kleurrijkearcering-accent2">
    <w:name w:val="Colorful Shading Accent 2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03C31" w:themeColor="accent2" w:sz="24" w:space="0"/>
        <w:left w:val="single" w:color="E03C31" w:themeColor="accent2" w:sz="4" w:space="0"/>
        <w:bottom w:val="single" w:color="E03C31" w:themeColor="accent2" w:sz="4" w:space="0"/>
        <w:right w:val="single" w:color="E03C31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EB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03C31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8E1D15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8E1D15" w:themeColor="accent2" w:themeShade="99" w:sz="4" w:space="0"/>
          <w:insideV w:val="nil"/>
        </w:tcBorders>
        <w:shd w:val="clear" w:color="auto" w:fill="8E1D15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E1D15" w:themeFill="accent2" w:themeFillShade="99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EF9D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1">
    <w:name w:val="Colorful Shading Accent 1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03C31" w:themeColor="accent2" w:sz="24" w:space="0"/>
        <w:left w:val="single" w:color="EA7600" w:themeColor="accent1" w:sz="4" w:space="0"/>
        <w:bottom w:val="single" w:color="EA7600" w:themeColor="accent1" w:sz="4" w:space="0"/>
        <w:right w:val="single" w:color="EA7600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FF1E3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03C31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8C4600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8C4600" w:themeColor="accent1" w:themeShade="99" w:sz="4" w:space="0"/>
          <w:insideV w:val="nil"/>
        </w:tcBorders>
        <w:shd w:val="clear" w:color="auto" w:fill="8C4600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4600" w:themeFill="accent1" w:themeFillShade="99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BA75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raster-accent6">
    <w:name w:val="Colorful Grid Accent 6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DF2D8" w:themeFill="accent6" w:themeFillTint="33"/>
    </w:tcPr>
    <w:tblStylePr w:type="firstRow">
      <w:rPr>
        <w:b/>
        <w:bCs/>
      </w:rPr>
      <w:tblPr/>
      <w:tcPr>
        <w:shd w:val="clear" w:color="auto" w:fill="DCE6B2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CE6B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Kleurrijkraster-accent5">
    <w:name w:val="Colorful Grid Accent 5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FF7CB" w:themeFill="accent5" w:themeFillTint="33"/>
    </w:tcPr>
    <w:tblStylePr w:type="firstRow">
      <w:rPr>
        <w:b/>
        <w:bCs/>
      </w:rPr>
      <w:tblPr/>
      <w:tcPr>
        <w:shd w:val="clear" w:color="auto" w:fill="FFF09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F09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Kleurrijkraster-accent4">
    <w:name w:val="Colorful Grid Accent 4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B8FFDA" w:themeFill="accent4" w:themeFillTint="33"/>
    </w:tcPr>
    <w:tblStylePr w:type="firstRow">
      <w:rPr>
        <w:b/>
        <w:bCs/>
      </w:rPr>
      <w:tblPr/>
      <w:tcPr>
        <w:shd w:val="clear" w:color="auto" w:fill="72FFB6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2FFB6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Kleurrijkraster-accent3">
    <w:name w:val="Colorful Grid Accent 3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E5FF" w:themeFill="accent3" w:themeFillTint="33"/>
    </w:tcPr>
    <w:tblStylePr w:type="firstRow">
      <w:rPr>
        <w:b/>
        <w:bCs/>
      </w:rPr>
      <w:tblPr/>
      <w:tcPr>
        <w:shd w:val="clear" w:color="auto" w:fill="83CCFF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CF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Kleurrijkraster-accent2">
    <w:name w:val="Colorful Grid Accent 2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8D7D5" w:themeFill="accent2" w:themeFillTint="33"/>
    </w:tcPr>
    <w:tblStylePr w:type="firstRow">
      <w:rPr>
        <w:b/>
        <w:bCs/>
      </w:rPr>
      <w:tblPr/>
      <w:tcPr>
        <w:shd w:val="clear" w:color="auto" w:fill="F2B0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0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Kleurrijkraster-accent1">
    <w:name w:val="Colorful Grid Accent 1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FE3C7" w:themeFill="accent1" w:themeFillTint="33"/>
    </w:tcPr>
    <w:tblStylePr w:type="firstRow">
      <w:rPr>
        <w:b/>
        <w:bCs/>
      </w:rPr>
      <w:tblPr/>
      <w:tcPr>
        <w:shd w:val="clear" w:color="auto" w:fill="FFC790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C790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Gemiddeldelijst2-accent6">
    <w:name w:val="Medium List 2 Accent 6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9C23F" w:themeColor="accent6" w:sz="8" w:space="0"/>
        <w:left w:val="single" w:color="A9C23F" w:themeColor="accent6" w:sz="8" w:space="0"/>
        <w:bottom w:val="single" w:color="A9C23F" w:themeColor="accent6" w:sz="8" w:space="0"/>
        <w:right w:val="single" w:color="A9C23F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A9C23F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A9C23F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A9C23F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A9C23F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9F0CF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5">
    <w:name w:val="Medium List 2 Accent 5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EDB00" w:themeColor="accent5" w:sz="8" w:space="0"/>
        <w:left w:val="single" w:color="FEDB00" w:themeColor="accent5" w:sz="8" w:space="0"/>
        <w:bottom w:val="single" w:color="FEDB00" w:themeColor="accent5" w:sz="8" w:space="0"/>
        <w:right w:val="single" w:color="FEDB00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EDB00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EDB00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EDB00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EDB00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F6B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4">
    <w:name w:val="Medium List 2 Accent 4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9F4D" w:themeColor="accent4" w:sz="8" w:space="0"/>
        <w:left w:val="single" w:color="009F4D" w:themeColor="accent4" w:sz="8" w:space="0"/>
        <w:bottom w:val="single" w:color="009F4D" w:themeColor="accent4" w:sz="8" w:space="0"/>
        <w:right w:val="single" w:color="009F4D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9F4D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9F4D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9F4D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9F4D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FFD1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3">
    <w:name w:val="Medium List 2 Accent 3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77C8" w:themeColor="accent3" w:sz="8" w:space="0"/>
        <w:left w:val="single" w:color="0077C8" w:themeColor="accent3" w:sz="8" w:space="0"/>
        <w:bottom w:val="single" w:color="0077C8" w:themeColor="accent3" w:sz="8" w:space="0"/>
        <w:right w:val="single" w:color="0077C8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77C8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77C8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77C8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77C8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FFF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2">
    <w:name w:val="Medium List 2 Accent 2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03C31" w:themeColor="accent2" w:sz="8" w:space="0"/>
        <w:left w:val="single" w:color="E03C31" w:themeColor="accent2" w:sz="8" w:space="0"/>
        <w:bottom w:val="single" w:color="E03C31" w:themeColor="accent2" w:sz="8" w:space="0"/>
        <w:right w:val="single" w:color="E03C31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03C31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03C31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03C31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03C31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CE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1">
    <w:name w:val="Medium List 2 Accent 1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A7600" w:themeColor="accent1" w:sz="8" w:space="0"/>
        <w:left w:val="single" w:color="EA7600" w:themeColor="accent1" w:sz="8" w:space="0"/>
        <w:bottom w:val="single" w:color="EA7600" w:themeColor="accent1" w:sz="8" w:space="0"/>
        <w:right w:val="single" w:color="EA7600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A7600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A7600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A7600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A7600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DCBA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1-accent6">
    <w:name w:val="Medium List 1 Accent 6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9C23F" w:themeColor="accent6" w:sz="8" w:space="0"/>
        <w:bottom w:val="single" w:color="A9C23F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A9C23F" w:themeColor="accent6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A9C23F" w:themeColor="accent6" w:sz="8" w:space="0"/>
          <w:bottom w:val="single" w:color="A9C23F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A9C23F" w:themeColor="accent6" w:sz="8" w:space="0"/>
          <w:bottom w:val="single" w:color="A9C23F" w:themeColor="accent6" w:sz="8" w:space="0"/>
        </w:tcBorders>
      </w:tc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shd w:val="clear" w:color="auto" w:fill="E9F0CF" w:themeFill="accent6" w:themeFillTint="3F"/>
      </w:tcPr>
    </w:tblStylePr>
  </w:style>
  <w:style w:type="table" w:styleId="Gemiddeldelijst1-accent5">
    <w:name w:val="Medium List 1 Accent 5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EDB00" w:themeColor="accent5" w:sz="8" w:space="0"/>
        <w:bottom w:val="single" w:color="FEDB00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EDB00" w:themeColor="accent5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FEDB00" w:themeColor="accent5" w:sz="8" w:space="0"/>
          <w:bottom w:val="single" w:color="FEDB00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EDB00" w:themeColor="accent5" w:sz="8" w:space="0"/>
          <w:bottom w:val="single" w:color="FEDB00" w:themeColor="accent5" w:sz="8" w:space="0"/>
        </w:tcBorders>
      </w:tc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shd w:val="clear" w:color="auto" w:fill="FFF6BF" w:themeFill="accent5" w:themeFillTint="3F"/>
      </w:tcPr>
    </w:tblStylePr>
  </w:style>
  <w:style w:type="table" w:styleId="Gemiddeldelijst1-accent4">
    <w:name w:val="Medium List 1 Accent 4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9F4D" w:themeColor="accent4" w:sz="8" w:space="0"/>
        <w:bottom w:val="single" w:color="009F4D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9F4D" w:themeColor="accent4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009F4D" w:themeColor="accent4" w:sz="8" w:space="0"/>
          <w:bottom w:val="single" w:color="009F4D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9F4D" w:themeColor="accent4" w:sz="8" w:space="0"/>
          <w:bottom w:val="single" w:color="009F4D" w:themeColor="accent4" w:sz="8" w:space="0"/>
        </w:tcBorders>
      </w:tc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shd w:val="clear" w:color="auto" w:fill="A8FFD1" w:themeFill="accent4" w:themeFillTint="3F"/>
      </w:tcPr>
    </w:tblStylePr>
  </w:style>
  <w:style w:type="table" w:styleId="Gemiddeldelijst1-accent3">
    <w:name w:val="Medium List 1 Accent 3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77C8" w:themeColor="accent3" w:sz="8" w:space="0"/>
        <w:bottom w:val="single" w:color="0077C8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77C8" w:themeColor="accent3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0077C8" w:themeColor="accent3" w:sz="8" w:space="0"/>
          <w:bottom w:val="single" w:color="0077C8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77C8" w:themeColor="accent3" w:sz="8" w:space="0"/>
          <w:bottom w:val="single" w:color="0077C8" w:themeColor="accent3" w:sz="8" w:space="0"/>
        </w:tcBorders>
      </w:tc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shd w:val="clear" w:color="auto" w:fill="B2DFFF" w:themeFill="accent3" w:themeFillTint="3F"/>
      </w:tcPr>
    </w:tblStylePr>
  </w:style>
  <w:style w:type="table" w:styleId="Gemiddeldelijst1-accent2">
    <w:name w:val="Medium List 1 Accent 2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03C31" w:themeColor="accent2" w:sz="8" w:space="0"/>
        <w:bottom w:val="single" w:color="E03C31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03C31" w:themeColor="accent2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E03C31" w:themeColor="accent2" w:sz="8" w:space="0"/>
          <w:bottom w:val="single" w:color="E03C31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03C31" w:themeColor="accent2" w:sz="8" w:space="0"/>
          <w:bottom w:val="single" w:color="E03C31" w:themeColor="accent2" w:sz="8" w:space="0"/>
        </w:tcBorders>
      </w:tc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shd w:val="clear" w:color="auto" w:fill="F7CECC" w:themeFill="accent2" w:themeFillTint="3F"/>
      </w:tcPr>
    </w:tblStylePr>
  </w:style>
  <w:style w:type="table" w:styleId="Gemiddeldearcering2-accent6">
    <w:name w:val="Medium Shading 2 Accent 6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5">
    <w:name w:val="Medium Shading 2 Accent 5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4">
    <w:name w:val="Medium Shading 2 Accent 4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3">
    <w:name w:val="Medium Shading 2 Accent 3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2">
    <w:name w:val="Medium Shading 2 Accent 2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1-accent6">
    <w:name w:val="Medium Shading 1 Accent 6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BED16F" w:themeColor="accent6" w:themeTint="BF" w:sz="8" w:space="0"/>
        <w:left w:val="single" w:color="BED16F" w:themeColor="accent6" w:themeTint="BF" w:sz="8" w:space="0"/>
        <w:bottom w:val="single" w:color="BED16F" w:themeColor="accent6" w:themeTint="BF" w:sz="8" w:space="0"/>
        <w:right w:val="single" w:color="BED16F" w:themeColor="accent6" w:themeTint="BF" w:sz="8" w:space="0"/>
        <w:insideH w:val="single" w:color="BED16F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BED16F" w:themeColor="accent6" w:themeTint="BF" w:sz="8" w:space="0"/>
          <w:left w:val="single" w:color="BED16F" w:themeColor="accent6" w:themeTint="BF" w:sz="8" w:space="0"/>
          <w:bottom w:val="single" w:color="BED16F" w:themeColor="accent6" w:themeTint="BF" w:sz="8" w:space="0"/>
          <w:right w:val="single" w:color="BED16F" w:themeColor="accent6" w:themeTint="BF" w:sz="8" w:space="0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ED16F" w:themeColor="accent6" w:themeTint="BF" w:sz="6" w:space="0"/>
          <w:left w:val="single" w:color="BED16F" w:themeColor="accent6" w:themeTint="BF" w:sz="8" w:space="0"/>
          <w:bottom w:val="single" w:color="BED16F" w:themeColor="accent6" w:themeTint="BF" w:sz="8" w:space="0"/>
          <w:right w:val="single" w:color="BED16F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9F0CF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5">
    <w:name w:val="Medium Shading 1 Accent 5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E33F" w:themeColor="accent5" w:themeTint="BF" w:sz="8" w:space="0"/>
        <w:left w:val="single" w:color="FFE33F" w:themeColor="accent5" w:themeTint="BF" w:sz="8" w:space="0"/>
        <w:bottom w:val="single" w:color="FFE33F" w:themeColor="accent5" w:themeTint="BF" w:sz="8" w:space="0"/>
        <w:right w:val="single" w:color="FFE33F" w:themeColor="accent5" w:themeTint="BF" w:sz="8" w:space="0"/>
        <w:insideH w:val="single" w:color="FFE33F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FE33F" w:themeColor="accent5" w:themeTint="BF" w:sz="8" w:space="0"/>
          <w:left w:val="single" w:color="FFE33F" w:themeColor="accent5" w:themeTint="BF" w:sz="8" w:space="0"/>
          <w:bottom w:val="single" w:color="FFE33F" w:themeColor="accent5" w:themeTint="BF" w:sz="8" w:space="0"/>
          <w:right w:val="single" w:color="FFE33F" w:themeColor="accent5" w:themeTint="BF" w:sz="8" w:space="0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FE33F" w:themeColor="accent5" w:themeTint="BF" w:sz="6" w:space="0"/>
          <w:left w:val="single" w:color="FFE33F" w:themeColor="accent5" w:themeTint="BF" w:sz="8" w:space="0"/>
          <w:bottom w:val="single" w:color="FFE33F" w:themeColor="accent5" w:themeTint="BF" w:sz="8" w:space="0"/>
          <w:right w:val="single" w:color="FFE33F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6BF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4">
    <w:name w:val="Medium Shading 1 Accent 4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F777" w:themeColor="accent4" w:themeTint="BF" w:sz="8" w:space="0"/>
        <w:left w:val="single" w:color="00F777" w:themeColor="accent4" w:themeTint="BF" w:sz="8" w:space="0"/>
        <w:bottom w:val="single" w:color="00F777" w:themeColor="accent4" w:themeTint="BF" w:sz="8" w:space="0"/>
        <w:right w:val="single" w:color="00F777" w:themeColor="accent4" w:themeTint="BF" w:sz="8" w:space="0"/>
        <w:insideH w:val="single" w:color="00F777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00F777" w:themeColor="accent4" w:themeTint="BF" w:sz="8" w:space="0"/>
          <w:left w:val="single" w:color="00F777" w:themeColor="accent4" w:themeTint="BF" w:sz="8" w:space="0"/>
          <w:bottom w:val="single" w:color="00F777" w:themeColor="accent4" w:themeTint="BF" w:sz="8" w:space="0"/>
          <w:right w:val="single" w:color="00F777" w:themeColor="accent4" w:themeTint="BF" w:sz="8" w:space="0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F777" w:themeColor="accent4" w:themeTint="BF" w:sz="6" w:space="0"/>
          <w:left w:val="single" w:color="00F777" w:themeColor="accent4" w:themeTint="BF" w:sz="8" w:space="0"/>
          <w:bottom w:val="single" w:color="00F777" w:themeColor="accent4" w:themeTint="BF" w:sz="8" w:space="0"/>
          <w:right w:val="single" w:color="00F777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FFD1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3">
    <w:name w:val="Medium Shading 1 Accent 3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16A0FF" w:themeColor="accent3" w:themeTint="BF" w:sz="8" w:space="0"/>
        <w:left w:val="single" w:color="16A0FF" w:themeColor="accent3" w:themeTint="BF" w:sz="8" w:space="0"/>
        <w:bottom w:val="single" w:color="16A0FF" w:themeColor="accent3" w:themeTint="BF" w:sz="8" w:space="0"/>
        <w:right w:val="single" w:color="16A0FF" w:themeColor="accent3" w:themeTint="BF" w:sz="8" w:space="0"/>
        <w:insideH w:val="single" w:color="16A0FF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16A0FF" w:themeColor="accent3" w:themeTint="BF" w:sz="8" w:space="0"/>
          <w:left w:val="single" w:color="16A0FF" w:themeColor="accent3" w:themeTint="BF" w:sz="8" w:space="0"/>
          <w:bottom w:val="single" w:color="16A0FF" w:themeColor="accent3" w:themeTint="BF" w:sz="8" w:space="0"/>
          <w:right w:val="single" w:color="16A0FF" w:themeColor="accent3" w:themeTint="BF" w:sz="8" w:space="0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6A0FF" w:themeColor="accent3" w:themeTint="BF" w:sz="6" w:space="0"/>
          <w:left w:val="single" w:color="16A0FF" w:themeColor="accent3" w:themeTint="BF" w:sz="8" w:space="0"/>
          <w:bottom w:val="single" w:color="16A0FF" w:themeColor="accent3" w:themeTint="BF" w:sz="8" w:space="0"/>
          <w:right w:val="single" w:color="16A0FF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FFF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2">
    <w:name w:val="Medium Shading 1 Accent 2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E76C64" w:themeColor="accent2" w:themeTint="BF" w:sz="8" w:space="0"/>
        <w:left w:val="single" w:color="E76C64" w:themeColor="accent2" w:themeTint="BF" w:sz="8" w:space="0"/>
        <w:bottom w:val="single" w:color="E76C64" w:themeColor="accent2" w:themeTint="BF" w:sz="8" w:space="0"/>
        <w:right w:val="single" w:color="E76C64" w:themeColor="accent2" w:themeTint="BF" w:sz="8" w:space="0"/>
        <w:insideH w:val="single" w:color="E76C64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E76C64" w:themeColor="accent2" w:themeTint="BF" w:sz="8" w:space="0"/>
          <w:left w:val="single" w:color="E76C64" w:themeColor="accent2" w:themeTint="BF" w:sz="8" w:space="0"/>
          <w:bottom w:val="single" w:color="E76C64" w:themeColor="accent2" w:themeTint="BF" w:sz="8" w:space="0"/>
          <w:right w:val="single" w:color="E76C64" w:themeColor="accent2" w:themeTint="BF" w:sz="8" w:space="0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76C64" w:themeColor="accent2" w:themeTint="BF" w:sz="6" w:space="0"/>
          <w:left w:val="single" w:color="E76C64" w:themeColor="accent2" w:themeTint="BF" w:sz="8" w:space="0"/>
          <w:bottom w:val="single" w:color="E76C64" w:themeColor="accent2" w:themeTint="BF" w:sz="8" w:space="0"/>
          <w:right w:val="single" w:color="E76C64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CE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raster3-accent6">
    <w:name w:val="Medium Grid 3 Accent 6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9F0CF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9C23F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9C23F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4E09F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4E09F" w:themeFill="accent6" w:themeFillTint="7F"/>
      </w:tcPr>
    </w:tblStylePr>
  </w:style>
  <w:style w:type="table" w:styleId="Gemiddeldraster3-accent5">
    <w:name w:val="Medium Grid 3 Accent 5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FF6BF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EDB00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EDB00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FEC7F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FEC7F" w:themeFill="accent5" w:themeFillTint="7F"/>
      </w:tcPr>
    </w:tblStylePr>
  </w:style>
  <w:style w:type="table" w:styleId="Gemiddeldraster3-accent4">
    <w:name w:val="Medium Grid 3 Accent 4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A8FFD1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9F4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9F4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50FFA4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50FFA4" w:themeFill="accent4" w:themeFillTint="7F"/>
      </w:tcPr>
    </w:tblStylePr>
  </w:style>
  <w:style w:type="table" w:styleId="Gemiddeldraster3-accent3">
    <w:name w:val="Medium Grid 3 Accent 3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2DFFF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77C8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77C8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4BFFF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4BFFF" w:themeFill="accent3" w:themeFillTint="7F"/>
      </w:tcPr>
    </w:tblStylePr>
  </w:style>
  <w:style w:type="table" w:styleId="Gemiddeldraster3-accent2">
    <w:name w:val="Medium Grid 3 Accent 2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7CE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03C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03C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EF9D98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EF9D98" w:themeFill="accent2" w:themeFillTint="7F"/>
      </w:tcPr>
    </w:tblStylePr>
  </w:style>
  <w:style w:type="table" w:styleId="Gemiddeldraster3-accent1">
    <w:name w:val="Medium Grid 3 Accent 1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FDCBA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A760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A760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FBA75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FBA75" w:themeFill="accent1" w:themeFillTint="7F"/>
      </w:tcPr>
    </w:tblStylePr>
  </w:style>
  <w:style w:type="table" w:styleId="Gemiddeldraster2-accent6">
    <w:name w:val="Medium Grid 2 Accent 6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9C23F" w:themeColor="accent6" w:sz="8" w:space="0"/>
        <w:left w:val="single" w:color="A9C23F" w:themeColor="accent6" w:sz="8" w:space="0"/>
        <w:bottom w:val="single" w:color="A9C23F" w:themeColor="accent6" w:sz="8" w:space="0"/>
        <w:right w:val="single" w:color="A9C23F" w:themeColor="accent6" w:sz="8" w:space="0"/>
        <w:insideH w:val="single" w:color="A9C23F" w:themeColor="accent6" w:sz="8" w:space="0"/>
        <w:insideV w:val="single" w:color="A9C23F" w:themeColor="accent6" w:sz="8" w:space="0"/>
      </w:tblBorders>
    </w:tblPr>
    <w:tcPr>
      <w:shd w:val="clear" w:color="auto" w:fill="E9F0CF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6F9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F2D8" w:themeFill="accent6" w:themeFillTint="33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tcBorders>
          <w:insideH w:val="single" w:color="A9C23F" w:themeColor="accent6" w:sz="6" w:space="0"/>
          <w:insideV w:val="single" w:color="A9C23F" w:themeColor="accent6" w:sz="6" w:space="0"/>
        </w:tcBorders>
        <w:shd w:val="clear" w:color="auto" w:fill="D4E09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5">
    <w:name w:val="Medium Grid 2 Accent 5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EDB00" w:themeColor="accent5" w:sz="8" w:space="0"/>
        <w:left w:val="single" w:color="FEDB00" w:themeColor="accent5" w:sz="8" w:space="0"/>
        <w:bottom w:val="single" w:color="FEDB00" w:themeColor="accent5" w:sz="8" w:space="0"/>
        <w:right w:val="single" w:color="FEDB00" w:themeColor="accent5" w:sz="8" w:space="0"/>
        <w:insideH w:val="single" w:color="FEDB00" w:themeColor="accent5" w:sz="8" w:space="0"/>
        <w:insideV w:val="single" w:color="FEDB00" w:themeColor="accent5" w:sz="8" w:space="0"/>
      </w:tblBorders>
    </w:tblPr>
    <w:tcPr>
      <w:shd w:val="clear" w:color="auto" w:fill="FFF6BF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BE5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7CB" w:themeFill="accent5" w:themeFillTint="33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tcBorders>
          <w:insideH w:val="single" w:color="FEDB00" w:themeColor="accent5" w:sz="6" w:space="0"/>
          <w:insideV w:val="single" w:color="FEDB00" w:themeColor="accent5" w:sz="6" w:space="0"/>
        </w:tcBorders>
        <w:shd w:val="clear" w:color="auto" w:fill="FFEC7F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4">
    <w:name w:val="Medium Grid 2 Accent 4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9F4D" w:themeColor="accent4" w:sz="8" w:space="0"/>
        <w:left w:val="single" w:color="009F4D" w:themeColor="accent4" w:sz="8" w:space="0"/>
        <w:bottom w:val="single" w:color="009F4D" w:themeColor="accent4" w:sz="8" w:space="0"/>
        <w:right w:val="single" w:color="009F4D" w:themeColor="accent4" w:sz="8" w:space="0"/>
        <w:insideH w:val="single" w:color="009F4D" w:themeColor="accent4" w:sz="8" w:space="0"/>
        <w:insideV w:val="single" w:color="009F4D" w:themeColor="accent4" w:sz="8" w:space="0"/>
      </w:tblBorders>
    </w:tblPr>
    <w:tcPr>
      <w:shd w:val="clear" w:color="auto" w:fill="A8FFD1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DCFFE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FFDA" w:themeFill="accent4" w:themeFillTint="33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tcBorders>
          <w:insideH w:val="single" w:color="009F4D" w:themeColor="accent4" w:sz="6" w:space="0"/>
          <w:insideV w:val="single" w:color="009F4D" w:themeColor="accent4" w:sz="6" w:space="0"/>
        </w:tcBorders>
        <w:shd w:val="clear" w:color="auto" w:fill="50FFA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3">
    <w:name w:val="Medium Grid 2 Accent 3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77C8" w:themeColor="accent3" w:sz="8" w:space="0"/>
        <w:left w:val="single" w:color="0077C8" w:themeColor="accent3" w:sz="8" w:space="0"/>
        <w:bottom w:val="single" w:color="0077C8" w:themeColor="accent3" w:sz="8" w:space="0"/>
        <w:right w:val="single" w:color="0077C8" w:themeColor="accent3" w:sz="8" w:space="0"/>
        <w:insideH w:val="single" w:color="0077C8" w:themeColor="accent3" w:sz="8" w:space="0"/>
        <w:insideV w:val="single" w:color="0077C8" w:themeColor="accent3" w:sz="8" w:space="0"/>
      </w:tblBorders>
    </w:tblPr>
    <w:tcPr>
      <w:shd w:val="clear" w:color="auto" w:fill="B2DFFF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F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5FF" w:themeFill="accent3" w:themeFillTint="33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tcBorders>
          <w:insideH w:val="single" w:color="0077C8" w:themeColor="accent3" w:sz="6" w:space="0"/>
          <w:insideV w:val="single" w:color="0077C8" w:themeColor="accent3" w:sz="6" w:space="0"/>
        </w:tcBorders>
        <w:shd w:val="clear" w:color="auto" w:fill="64BFF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2">
    <w:name w:val="Medium Grid 2 Accent 2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03C31" w:themeColor="accent2" w:sz="8" w:space="0"/>
        <w:left w:val="single" w:color="E03C31" w:themeColor="accent2" w:sz="8" w:space="0"/>
        <w:bottom w:val="single" w:color="E03C31" w:themeColor="accent2" w:sz="8" w:space="0"/>
        <w:right w:val="single" w:color="E03C31" w:themeColor="accent2" w:sz="8" w:space="0"/>
        <w:insideH w:val="single" w:color="E03C31" w:themeColor="accent2" w:sz="8" w:space="0"/>
        <w:insideV w:val="single" w:color="E03C31" w:themeColor="accent2" w:sz="8" w:space="0"/>
      </w:tblBorders>
    </w:tblPr>
    <w:tcPr>
      <w:shd w:val="clear" w:color="auto" w:fill="F7CE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EB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7D5" w:themeFill="accent2" w:themeFillTint="33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tcBorders>
          <w:insideH w:val="single" w:color="E03C31" w:themeColor="accent2" w:sz="6" w:space="0"/>
          <w:insideV w:val="single" w:color="E03C31" w:themeColor="accent2" w:sz="6" w:space="0"/>
        </w:tcBorders>
        <w:shd w:val="clear" w:color="auto" w:fill="EF9D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1">
    <w:name w:val="Medium Grid 2 Accent 1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A7600" w:themeColor="accent1" w:sz="8" w:space="0"/>
        <w:left w:val="single" w:color="EA7600" w:themeColor="accent1" w:sz="8" w:space="0"/>
        <w:bottom w:val="single" w:color="EA7600" w:themeColor="accent1" w:sz="8" w:space="0"/>
        <w:right w:val="single" w:color="EA7600" w:themeColor="accent1" w:sz="8" w:space="0"/>
        <w:insideH w:val="single" w:color="EA7600" w:themeColor="accent1" w:sz="8" w:space="0"/>
        <w:insideV w:val="single" w:color="EA7600" w:themeColor="accent1" w:sz="8" w:space="0"/>
      </w:tblBorders>
    </w:tblPr>
    <w:tcPr>
      <w:shd w:val="clear" w:color="auto" w:fill="FFDCBA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FF1E3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3C7" w:themeFill="accent1" w:themeFillTint="33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tcBorders>
          <w:insideH w:val="single" w:color="EA7600" w:themeColor="accent1" w:sz="6" w:space="0"/>
          <w:insideV w:val="single" w:color="EA7600" w:themeColor="accent1" w:sz="6" w:space="0"/>
        </w:tcBorders>
        <w:shd w:val="clear" w:color="auto" w:fill="FFBA75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1-accent6">
    <w:name w:val="Medium Grid 1 Accent 6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BED16F" w:themeColor="accent6" w:themeTint="BF" w:sz="8" w:space="0"/>
        <w:left w:val="single" w:color="BED16F" w:themeColor="accent6" w:themeTint="BF" w:sz="8" w:space="0"/>
        <w:bottom w:val="single" w:color="BED16F" w:themeColor="accent6" w:themeTint="BF" w:sz="8" w:space="0"/>
        <w:right w:val="single" w:color="BED16F" w:themeColor="accent6" w:themeTint="BF" w:sz="8" w:space="0"/>
        <w:insideH w:val="single" w:color="BED16F" w:themeColor="accent6" w:themeTint="BF" w:sz="8" w:space="0"/>
        <w:insideV w:val="single" w:color="BED16F" w:themeColor="accent6" w:themeTint="BF" w:sz="8" w:space="0"/>
      </w:tblBorders>
    </w:tblPr>
    <w:tcPr>
      <w:shd w:val="clear" w:color="auto" w:fill="E9F0CF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ED16F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Gemiddeldraster1-accent5">
    <w:name w:val="Medium Grid 1 Accent 5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E33F" w:themeColor="accent5" w:themeTint="BF" w:sz="8" w:space="0"/>
        <w:left w:val="single" w:color="FFE33F" w:themeColor="accent5" w:themeTint="BF" w:sz="8" w:space="0"/>
        <w:bottom w:val="single" w:color="FFE33F" w:themeColor="accent5" w:themeTint="BF" w:sz="8" w:space="0"/>
        <w:right w:val="single" w:color="FFE33F" w:themeColor="accent5" w:themeTint="BF" w:sz="8" w:space="0"/>
        <w:insideH w:val="single" w:color="FFE33F" w:themeColor="accent5" w:themeTint="BF" w:sz="8" w:space="0"/>
        <w:insideV w:val="single" w:color="FFE33F" w:themeColor="accent5" w:themeTint="BF" w:sz="8" w:space="0"/>
      </w:tblBorders>
    </w:tblPr>
    <w:tcPr>
      <w:shd w:val="clear" w:color="auto" w:fill="FFF6BF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FE33F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Gemiddeldraster1-accent4">
    <w:name w:val="Medium Grid 1 Accent 4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F777" w:themeColor="accent4" w:themeTint="BF" w:sz="8" w:space="0"/>
        <w:left w:val="single" w:color="00F777" w:themeColor="accent4" w:themeTint="BF" w:sz="8" w:space="0"/>
        <w:bottom w:val="single" w:color="00F777" w:themeColor="accent4" w:themeTint="BF" w:sz="8" w:space="0"/>
        <w:right w:val="single" w:color="00F777" w:themeColor="accent4" w:themeTint="BF" w:sz="8" w:space="0"/>
        <w:insideH w:val="single" w:color="00F777" w:themeColor="accent4" w:themeTint="BF" w:sz="8" w:space="0"/>
        <w:insideV w:val="single" w:color="00F777" w:themeColor="accent4" w:themeTint="BF" w:sz="8" w:space="0"/>
      </w:tblBorders>
    </w:tblPr>
    <w:tcPr>
      <w:shd w:val="clear" w:color="auto" w:fill="A8FFD1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00F777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Gemiddeldraster1-accent3">
    <w:name w:val="Medium Grid 1 Accent 3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16A0FF" w:themeColor="accent3" w:themeTint="BF" w:sz="8" w:space="0"/>
        <w:left w:val="single" w:color="16A0FF" w:themeColor="accent3" w:themeTint="BF" w:sz="8" w:space="0"/>
        <w:bottom w:val="single" w:color="16A0FF" w:themeColor="accent3" w:themeTint="BF" w:sz="8" w:space="0"/>
        <w:right w:val="single" w:color="16A0FF" w:themeColor="accent3" w:themeTint="BF" w:sz="8" w:space="0"/>
        <w:insideH w:val="single" w:color="16A0FF" w:themeColor="accent3" w:themeTint="BF" w:sz="8" w:space="0"/>
        <w:insideV w:val="single" w:color="16A0FF" w:themeColor="accent3" w:themeTint="BF" w:sz="8" w:space="0"/>
      </w:tblBorders>
    </w:tblPr>
    <w:tcPr>
      <w:shd w:val="clear" w:color="auto" w:fill="B2DFFF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16A0FF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Gemiddeldraster1-accent2">
    <w:name w:val="Medium Grid 1 Accent 2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E76C64" w:themeColor="accent2" w:themeTint="BF" w:sz="8" w:space="0"/>
        <w:left w:val="single" w:color="E76C64" w:themeColor="accent2" w:themeTint="BF" w:sz="8" w:space="0"/>
        <w:bottom w:val="single" w:color="E76C64" w:themeColor="accent2" w:themeTint="BF" w:sz="8" w:space="0"/>
        <w:right w:val="single" w:color="E76C64" w:themeColor="accent2" w:themeTint="BF" w:sz="8" w:space="0"/>
        <w:insideH w:val="single" w:color="E76C64" w:themeColor="accent2" w:themeTint="BF" w:sz="8" w:space="0"/>
        <w:insideV w:val="single" w:color="E76C64" w:themeColor="accent2" w:themeTint="BF" w:sz="8" w:space="0"/>
      </w:tblBorders>
    </w:tblPr>
    <w:tcPr>
      <w:shd w:val="clear" w:color="auto" w:fill="F7CE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76C64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Gemiddeldraster1-accent1">
    <w:name w:val="Medium Grid 1 Accent 1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9730" w:themeColor="accent1" w:themeTint="BF" w:sz="8" w:space="0"/>
        <w:left w:val="single" w:color="FF9730" w:themeColor="accent1" w:themeTint="BF" w:sz="8" w:space="0"/>
        <w:bottom w:val="single" w:color="FF9730" w:themeColor="accent1" w:themeTint="BF" w:sz="8" w:space="0"/>
        <w:right w:val="single" w:color="FF9730" w:themeColor="accent1" w:themeTint="BF" w:sz="8" w:space="0"/>
        <w:insideH w:val="single" w:color="FF9730" w:themeColor="accent1" w:themeTint="BF" w:sz="8" w:space="0"/>
        <w:insideV w:val="single" w:color="FF9730" w:themeColor="accent1" w:themeTint="BF" w:sz="8" w:space="0"/>
      </w:tblBorders>
    </w:tblPr>
    <w:tcPr>
      <w:shd w:val="clear" w:color="auto" w:fill="FFDCBA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F9730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Donkerelijst-accent6">
    <w:name w:val="Dark List Accent 6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54601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E912E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</w:style>
  <w:style w:type="table" w:styleId="Donkerelijst-accent5">
    <w:name w:val="Dark List Accent 5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E6C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EA300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</w:style>
  <w:style w:type="table" w:styleId="Donkerelijst-accent4">
    <w:name w:val="Dark List Accent 4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4F26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7739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</w:style>
  <w:style w:type="table" w:styleId="Donkerelijst-accent3">
    <w:name w:val="Dark List Accent 3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3A63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5895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</w:style>
  <w:style w:type="table" w:styleId="Donkerelijst-accent2">
    <w:name w:val="Dark List Accent 2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51811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1241A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</w:style>
  <w:style w:type="table" w:styleId="Donkerelijst-accent1">
    <w:name w:val="Dark List Accent 1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43A0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AF5700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</w:style>
  <w:style w:type="paragraph" w:styleId="Bibliografie">
    <w:name w:val="Bibliography"/>
    <w:basedOn w:val="ZsysbasisSURF"/>
    <w:next w:val="BasistekstSURF"/>
    <w:uiPriority w:val="98"/>
    <w:semiHidden/>
    <w:rsid w:val="00E07762"/>
  </w:style>
  <w:style w:type="paragraph" w:styleId="Citaat">
    <w:name w:val="Quote"/>
    <w:basedOn w:val="ZsysbasisSURF"/>
    <w:next w:val="BasistekstSURF"/>
    <w:link w:val="CitaatChar"/>
    <w:uiPriority w:val="98"/>
    <w:semiHidden/>
    <w:rsid w:val="00E07762"/>
    <w:rPr>
      <w:i/>
      <w:iCs/>
    </w:rPr>
  </w:style>
  <w:style w:type="character" w:styleId="CitaatChar" w:customStyle="1">
    <w:name w:val="Citaat Char"/>
    <w:basedOn w:val="Standaardalinea-lettertype"/>
    <w:link w:val="Citaat"/>
    <w:uiPriority w:val="29"/>
    <w:semiHidden/>
    <w:rsid w:val="00F33259"/>
    <w:rPr>
      <w:rFonts w:ascii="Maiandra GD" w:hAnsi="Maiandra GD" w:cs="Maiandra GD"/>
      <w:i/>
      <w:iCs/>
      <w:color w:val="000000" w:themeColor="text1"/>
      <w:sz w:val="18"/>
      <w:szCs w:val="18"/>
    </w:rPr>
  </w:style>
  <w:style w:type="paragraph" w:styleId="Duidelijkcitaat">
    <w:name w:val="Intense Quote"/>
    <w:basedOn w:val="ZsysbasisSURF"/>
    <w:next w:val="BasistekstSURF"/>
    <w:link w:val="DuidelijkcitaatChar"/>
    <w:uiPriority w:val="98"/>
    <w:semiHidden/>
    <w:rsid w:val="00F33259"/>
    <w:pPr>
      <w:spacing w:before="200" w:after="280"/>
      <w:ind w:left="936" w:right="936"/>
    </w:pPr>
    <w:rPr>
      <w:b/>
      <w:bCs/>
      <w:i/>
      <w:iCs/>
    </w:rPr>
  </w:style>
  <w:style w:type="character" w:styleId="DuidelijkcitaatChar" w:customStyle="1">
    <w:name w:val="Duidelijk citaat Char"/>
    <w:basedOn w:val="Standaardalinea-lettertype"/>
    <w:link w:val="Duidelijkcitaat"/>
    <w:uiPriority w:val="30"/>
    <w:semiHidden/>
    <w:rsid w:val="00F33259"/>
    <w:rPr>
      <w:rFonts w:ascii="Maiandra GD" w:hAnsi="Maiandra GD" w:cs="Maiandra GD"/>
      <w:b/>
      <w:bCs/>
      <w:i/>
      <w:iCs/>
      <w:sz w:val="18"/>
      <w:szCs w:val="18"/>
    </w:rPr>
  </w:style>
  <w:style w:type="character" w:styleId="Eindnootmarkering">
    <w:name w:val="endnote reference"/>
    <w:aliases w:val="Eindnootmarkering SURF"/>
    <w:basedOn w:val="Standaardalinea-lettertype"/>
    <w:uiPriority w:val="4"/>
    <w:rsid w:val="00E07762"/>
    <w:rPr>
      <w:vertAlign w:val="superscript"/>
    </w:rPr>
  </w:style>
  <w:style w:type="paragraph" w:styleId="Geenafstand">
    <w:name w:val="No Spacing"/>
    <w:basedOn w:val="ZsysbasisSURF"/>
    <w:next w:val="BasistekstSURF"/>
    <w:uiPriority w:val="1"/>
    <w:qFormat/>
    <w:rsid w:val="00D27D0E"/>
  </w:style>
  <w:style w:type="character" w:styleId="HTMLCode">
    <w:name w:val="HTML Code"/>
    <w:basedOn w:val="Standaardalinea-lettertype"/>
    <w:uiPriority w:val="98"/>
    <w:semiHidden/>
    <w:rsid w:val="00E07762"/>
    <w:rPr>
      <w:rFonts w:ascii="Consolas" w:hAnsi="Consolas"/>
      <w:sz w:val="20"/>
      <w:szCs w:val="20"/>
    </w:rPr>
  </w:style>
  <w:style w:type="character" w:styleId="HTMLDefinition">
    <w:name w:val="HTML Definition"/>
    <w:basedOn w:val="Standaardalinea-lettertype"/>
    <w:uiPriority w:val="98"/>
    <w:semiHidden/>
    <w:rsid w:val="00E07762"/>
    <w:rPr>
      <w:i/>
      <w:iCs/>
    </w:rPr>
  </w:style>
  <w:style w:type="character" w:styleId="HTMLVariable">
    <w:name w:val="HTML Variable"/>
    <w:basedOn w:val="Standaardalinea-lettertype"/>
    <w:uiPriority w:val="98"/>
    <w:semiHidden/>
    <w:rsid w:val="00E07762"/>
    <w:rPr>
      <w:i/>
      <w:iCs/>
    </w:rPr>
  </w:style>
  <w:style w:type="character" w:styleId="HTML-acroniem">
    <w:name w:val="HTML Acronym"/>
    <w:basedOn w:val="Standaardalinea-lettertype"/>
    <w:uiPriority w:val="98"/>
    <w:semiHidden/>
    <w:rsid w:val="00E07762"/>
  </w:style>
  <w:style w:type="character" w:styleId="HTML-citaat">
    <w:name w:val="HTML Cite"/>
    <w:basedOn w:val="Standaardalinea-lettertype"/>
    <w:uiPriority w:val="98"/>
    <w:semiHidden/>
    <w:rsid w:val="00E07762"/>
    <w:rPr>
      <w:i/>
      <w:iCs/>
    </w:rPr>
  </w:style>
  <w:style w:type="character" w:styleId="HTML-schrijfmachine">
    <w:name w:val="HTML Typewriter"/>
    <w:basedOn w:val="Standaardalinea-lettertype"/>
    <w:uiPriority w:val="98"/>
    <w:semiHidden/>
    <w:rsid w:val="00E07762"/>
    <w:rPr>
      <w:rFonts w:ascii="Consolas" w:hAnsi="Consolas"/>
      <w:sz w:val="20"/>
      <w:szCs w:val="20"/>
    </w:rPr>
  </w:style>
  <w:style w:type="character" w:styleId="HTML-toetsenbord">
    <w:name w:val="HTML Keyboard"/>
    <w:basedOn w:val="Standaardalinea-lettertype"/>
    <w:uiPriority w:val="98"/>
    <w:semiHidden/>
    <w:rsid w:val="00E07762"/>
    <w:rPr>
      <w:rFonts w:ascii="Consolas" w:hAnsi="Consolas"/>
      <w:sz w:val="20"/>
      <w:szCs w:val="20"/>
    </w:rPr>
  </w:style>
  <w:style w:type="character" w:styleId="HTML-voorbeeld">
    <w:name w:val="HTML Sample"/>
    <w:basedOn w:val="Standaardalinea-lettertype"/>
    <w:uiPriority w:val="98"/>
    <w:semiHidden/>
    <w:rsid w:val="00E07762"/>
    <w:rPr>
      <w:rFonts w:ascii="Consolas" w:hAnsi="Consolas"/>
      <w:sz w:val="24"/>
      <w:szCs w:val="24"/>
    </w:rPr>
  </w:style>
  <w:style w:type="paragraph" w:styleId="Kopvaninhoudsopgave">
    <w:name w:val="TOC Heading"/>
    <w:basedOn w:val="ZsysbasisSURF"/>
    <w:next w:val="BasistekstSURF"/>
    <w:uiPriority w:val="39"/>
    <w:unhideWhenUsed/>
    <w:qFormat/>
    <w:rsid w:val="00FC3FA5"/>
    <w:pPr>
      <w:keepLines/>
      <w:spacing w:before="480"/>
    </w:pPr>
    <w:rPr>
      <w:rFonts w:asciiTheme="majorHAnsi" w:hAnsiTheme="majorHAnsi" w:eastAsiaTheme="majorEastAsia" w:cstheme="majorBidi"/>
      <w:sz w:val="28"/>
      <w:szCs w:val="28"/>
    </w:rPr>
  </w:style>
  <w:style w:type="paragraph" w:styleId="Lijstalinea">
    <w:name w:val="List Paragraph"/>
    <w:basedOn w:val="ZsysbasisSURF"/>
    <w:next w:val="BasistekstSURF"/>
    <w:uiPriority w:val="34"/>
    <w:qFormat/>
    <w:rsid w:val="00384791"/>
    <w:pPr>
      <w:spacing w:after="0" w:line="276" w:lineRule="auto"/>
    </w:pPr>
    <w:rPr>
      <w:rFonts w:ascii="General Sans" w:hAnsi="General Sans"/>
      <w:sz w:val="18"/>
    </w:rPr>
  </w:style>
  <w:style w:type="character" w:styleId="Nadruk">
    <w:name w:val="Emphasis"/>
    <w:basedOn w:val="Standaardalinea-lettertype"/>
    <w:uiPriority w:val="98"/>
    <w:semiHidden/>
    <w:rsid w:val="00E07762"/>
    <w:rPr>
      <w:i/>
      <w:iCs/>
    </w:rPr>
  </w:style>
  <w:style w:type="character" w:styleId="Regelnummer">
    <w:name w:val="line number"/>
    <w:basedOn w:val="Standaardalinea-lettertype"/>
    <w:uiPriority w:val="98"/>
    <w:semiHidden/>
    <w:rsid w:val="00E07762"/>
  </w:style>
  <w:style w:type="numbering" w:styleId="KopnummeringSURF" w:customStyle="1">
    <w:name w:val="Kopnummering SURF"/>
    <w:uiPriority w:val="4"/>
    <w:semiHidden/>
    <w:rsid w:val="002B0F6F"/>
    <w:pPr>
      <w:numPr>
        <w:numId w:val="6"/>
      </w:numPr>
    </w:pPr>
  </w:style>
  <w:style w:type="paragraph" w:styleId="ZsyseenpuntSURF" w:customStyle="1">
    <w:name w:val="Zsyseenpunt SURF"/>
    <w:basedOn w:val="ZsysbasisSURF"/>
    <w:uiPriority w:val="4"/>
    <w:semiHidden/>
    <w:rsid w:val="00756C31"/>
    <w:pPr>
      <w:spacing w:line="20" w:lineRule="exact"/>
    </w:pPr>
    <w:rPr>
      <w:sz w:val="2"/>
    </w:rPr>
  </w:style>
  <w:style w:type="paragraph" w:styleId="ZsysbasisdocumentgegevensSURF" w:customStyle="1">
    <w:name w:val="Zsysbasisdocumentgegevens SURF"/>
    <w:basedOn w:val="ZsysbasisSURF"/>
    <w:next w:val="BasistekstSURF"/>
    <w:uiPriority w:val="4"/>
    <w:semiHidden/>
    <w:rsid w:val="002B0F6F"/>
    <w:pPr>
      <w:spacing w:line="260" w:lineRule="exact"/>
    </w:pPr>
    <w:rPr>
      <w:noProof/>
    </w:rPr>
  </w:style>
  <w:style w:type="paragraph" w:styleId="DocumentgegevenskopjeSURF" w:customStyle="1">
    <w:name w:val="Documentgegevens kopje SURF"/>
    <w:basedOn w:val="ZsysbasisdocumentgegevensSURF"/>
    <w:uiPriority w:val="4"/>
    <w:rsid w:val="003320FE"/>
  </w:style>
  <w:style w:type="paragraph" w:styleId="DocumentgegevensSURF" w:customStyle="1">
    <w:name w:val="Documentgegevens SURF"/>
    <w:basedOn w:val="ZsysbasisdocumentgegevensSURF"/>
    <w:uiPriority w:val="4"/>
    <w:rsid w:val="00756C31"/>
  </w:style>
  <w:style w:type="paragraph" w:styleId="PaginanummerSURF" w:customStyle="1">
    <w:name w:val="Paginanummer SURF"/>
    <w:basedOn w:val="ZsysbasisdocumentgegevensSURF"/>
    <w:uiPriority w:val="4"/>
    <w:rsid w:val="0086291D"/>
    <w:pPr>
      <w:spacing w:line="257" w:lineRule="exact"/>
      <w:jc w:val="right"/>
    </w:pPr>
    <w:rPr>
      <w:sz w:val="18"/>
    </w:rPr>
  </w:style>
  <w:style w:type="paragraph" w:styleId="AfzendergegevensSURF" w:customStyle="1">
    <w:name w:val="Afzendergegevens SURF"/>
    <w:basedOn w:val="ZsysbasisdocumentgegevensSURF"/>
    <w:uiPriority w:val="4"/>
    <w:rsid w:val="00731A90"/>
    <w:pPr>
      <w:spacing w:line="200" w:lineRule="exact"/>
    </w:pPr>
    <w:rPr>
      <w:sz w:val="18"/>
    </w:rPr>
  </w:style>
  <w:style w:type="paragraph" w:styleId="AfzendergegevenskopjeSURF" w:customStyle="1">
    <w:name w:val="Afzendergegevens kopje SURF"/>
    <w:basedOn w:val="ZsysbasisdocumentgegevensSURF"/>
    <w:uiPriority w:val="4"/>
    <w:rsid w:val="00731A90"/>
    <w:pPr>
      <w:spacing w:line="200" w:lineRule="exact"/>
    </w:pPr>
    <w:rPr>
      <w:b/>
      <w:sz w:val="18"/>
    </w:rPr>
  </w:style>
  <w:style w:type="numbering" w:styleId="OpsommingtekenSURF" w:customStyle="1">
    <w:name w:val="Opsomming teken SURF"/>
    <w:uiPriority w:val="4"/>
    <w:semiHidden/>
    <w:rsid w:val="0075717F"/>
    <w:pPr>
      <w:numPr>
        <w:numId w:val="7"/>
      </w:numPr>
    </w:pPr>
  </w:style>
  <w:style w:type="paragraph" w:styleId="AlineavoorafbeeldingSURF" w:customStyle="1">
    <w:name w:val="Alinea voor afbeelding SURF"/>
    <w:basedOn w:val="ZsysbasisSURF"/>
    <w:next w:val="BasistekstSURF"/>
    <w:uiPriority w:val="4"/>
    <w:qFormat/>
    <w:rsid w:val="00BB239A"/>
  </w:style>
  <w:style w:type="paragraph" w:styleId="TitelSURF" w:customStyle="1">
    <w:name w:val="Titel SURF"/>
    <w:basedOn w:val="ZsysbasisSURF"/>
    <w:uiPriority w:val="4"/>
    <w:qFormat/>
    <w:rsid w:val="00DC2080"/>
    <w:pPr>
      <w:keepLines/>
      <w:framePr w:hSpace="180" w:wrap="around" w:hAnchor="margin" w:vAnchor="text" w:y="479"/>
      <w:spacing w:after="0" w:line="192" w:lineRule="auto"/>
    </w:pPr>
    <w:rPr>
      <w:rFonts w:ascii="General Sans Semibold" w:hAnsi="General Sans Semibold"/>
      <w:b/>
      <w:sz w:val="68"/>
    </w:rPr>
  </w:style>
  <w:style w:type="paragraph" w:styleId="SubtitelSURF" w:customStyle="1">
    <w:name w:val="Subtitel SURF"/>
    <w:basedOn w:val="ZsysbasisSURF"/>
    <w:uiPriority w:val="4"/>
    <w:qFormat/>
    <w:rsid w:val="00EE0282"/>
    <w:pPr>
      <w:keepLines/>
      <w:spacing w:before="60" w:line="480" w:lineRule="exact"/>
    </w:pPr>
    <w:rPr>
      <w:rFonts w:ascii="COOPER LIGHT BT" w:hAnsi="COOPER LIGHT BT"/>
      <w:sz w:val="48"/>
    </w:rPr>
  </w:style>
  <w:style w:type="numbering" w:styleId="BijlagenummeringSURF" w:customStyle="1">
    <w:name w:val="Bijlagenummering SURF"/>
    <w:uiPriority w:val="4"/>
    <w:semiHidden/>
    <w:rsid w:val="00345315"/>
    <w:pPr>
      <w:numPr>
        <w:numId w:val="8"/>
      </w:numPr>
    </w:pPr>
  </w:style>
  <w:style w:type="paragraph" w:styleId="Bijlagekop1SURF" w:customStyle="1">
    <w:name w:val="Bijlage kop 1 SURF"/>
    <w:basedOn w:val="ZsysbasisSURF"/>
    <w:next w:val="BasistekstSURF"/>
    <w:uiPriority w:val="4"/>
    <w:qFormat/>
    <w:rsid w:val="008C3DBD"/>
    <w:pPr>
      <w:keepNext/>
      <w:keepLines/>
      <w:pageBreakBefore/>
      <w:numPr>
        <w:numId w:val="24"/>
      </w:numPr>
      <w:tabs>
        <w:tab w:val="left" w:pos="709"/>
      </w:tabs>
      <w:spacing w:after="270" w:line="400" w:lineRule="exact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styleId="Bijlagekop2SURF" w:customStyle="1">
    <w:name w:val="Bijlage kop 2 SURF"/>
    <w:basedOn w:val="ZsysbasisSURF"/>
    <w:next w:val="BasistekstSURF"/>
    <w:uiPriority w:val="4"/>
    <w:qFormat/>
    <w:rsid w:val="00955BF7"/>
    <w:pPr>
      <w:keepNext/>
      <w:keepLines/>
      <w:numPr>
        <w:ilvl w:val="1"/>
        <w:numId w:val="24"/>
      </w:numPr>
      <w:spacing w:before="270" w:line="320" w:lineRule="exact"/>
      <w:outlineLvl w:val="1"/>
    </w:pPr>
    <w:rPr>
      <w:b/>
      <w:bCs/>
      <w:iCs/>
      <w:sz w:val="26"/>
      <w:szCs w:val="28"/>
    </w:rPr>
  </w:style>
  <w:style w:type="paragraph" w:styleId="Onderwerpvanopmerking">
    <w:name w:val="annotation subject"/>
    <w:basedOn w:val="ZsysbasisSURF"/>
    <w:next w:val="BasistekstSURF"/>
    <w:link w:val="OnderwerpvanopmerkingChar"/>
    <w:uiPriority w:val="98"/>
    <w:semiHidden/>
    <w:rsid w:val="00E7078D"/>
    <w:rPr>
      <w:b/>
      <w:bCs/>
      <w:szCs w:val="20"/>
    </w:rPr>
  </w:style>
  <w:style w:type="character" w:styleId="OnderwerpvanopmerkingChar" w:customStyle="1">
    <w:name w:val="Onderwerp van opmerking Char"/>
    <w:basedOn w:val="TekstopmerkingChar"/>
    <w:link w:val="Onderwerpvanopmerking"/>
    <w:rsid w:val="00E7078D"/>
    <w:rPr>
      <w:rFonts w:cs="Maiandra GD" w:asciiTheme="minorHAnsi" w:hAnsiTheme="minorHAnsi"/>
      <w:b/>
      <w:bCs/>
      <w:color w:val="000000" w:themeColor="text1"/>
      <w:sz w:val="18"/>
      <w:szCs w:val="18"/>
    </w:rPr>
  </w:style>
  <w:style w:type="character" w:styleId="Plattetekst2Char" w:customStyle="1">
    <w:name w:val="Platte tekst 2 Char"/>
    <w:basedOn w:val="Standaardalinea-lettertype"/>
    <w:link w:val="Plattetekst2"/>
    <w:rsid w:val="00E7078D"/>
    <w:rPr>
      <w:rFonts w:ascii="Maiandra GD" w:hAnsi="Maiandra GD" w:cs="Maiandra GD"/>
      <w:sz w:val="18"/>
      <w:szCs w:val="18"/>
    </w:rPr>
  </w:style>
  <w:style w:type="character" w:styleId="PlattetekstChar" w:customStyle="1">
    <w:name w:val="Platte tekst Char"/>
    <w:basedOn w:val="ZsysbasisSURFChar"/>
    <w:link w:val="Plattetekst"/>
    <w:uiPriority w:val="1"/>
    <w:rsid w:val="00794AE8"/>
    <w:rPr>
      <w:rFonts w:ascii="General Sans" w:hAnsi="General Sans" w:cs="Maiandra GD"/>
      <w:color w:val="000000" w:themeColor="text1"/>
      <w:sz w:val="18"/>
      <w:szCs w:val="18"/>
    </w:rPr>
  </w:style>
  <w:style w:type="character" w:styleId="Platteteksteersteinspringing2Char" w:customStyle="1">
    <w:name w:val="Platte tekst eerste inspringing 2 Char"/>
    <w:basedOn w:val="PlattetekstinspringenChar"/>
    <w:link w:val="Platteteksteersteinspringing2"/>
    <w:rsid w:val="00E7078D"/>
    <w:rPr>
      <w:rFonts w:ascii="Maiandra GD" w:hAnsi="Maiandra GD" w:cs="Maiandra GD"/>
      <w:sz w:val="18"/>
      <w:szCs w:val="18"/>
    </w:rPr>
  </w:style>
  <w:style w:type="paragraph" w:styleId="Plattetekstinspringen2">
    <w:name w:val="Body Text Indent 2"/>
    <w:basedOn w:val="ZsysbasisSURF"/>
    <w:next w:val="BasistekstSURF"/>
    <w:link w:val="Plattetekstinspringen2Char"/>
    <w:uiPriority w:val="98"/>
    <w:semiHidden/>
    <w:rsid w:val="00E7078D"/>
    <w:pPr>
      <w:ind w:left="284"/>
    </w:pPr>
  </w:style>
  <w:style w:type="character" w:styleId="Plattetekstinspringen2Char" w:customStyle="1">
    <w:name w:val="Platte tekst inspringen 2 Char"/>
    <w:basedOn w:val="Standaardalinea-lettertype"/>
    <w:link w:val="Plattetekstinspringen2"/>
    <w:rsid w:val="00E7078D"/>
    <w:rPr>
      <w:rFonts w:ascii="Maiandra GD" w:hAnsi="Maiandra GD" w:cs="Maiandra GD"/>
      <w:sz w:val="18"/>
      <w:szCs w:val="18"/>
    </w:rPr>
  </w:style>
  <w:style w:type="paragraph" w:styleId="Plattetekstinspringen3">
    <w:name w:val="Body Text Indent 3"/>
    <w:basedOn w:val="ZsysbasisSURF"/>
    <w:next w:val="BasistekstSURF"/>
    <w:link w:val="Plattetekstinspringen3Char"/>
    <w:uiPriority w:val="98"/>
    <w:semiHidden/>
    <w:rsid w:val="00E7078D"/>
    <w:pPr>
      <w:ind w:left="284"/>
    </w:pPr>
    <w:rPr>
      <w:szCs w:val="16"/>
    </w:rPr>
  </w:style>
  <w:style w:type="character" w:styleId="Plattetekstinspringen3Char" w:customStyle="1">
    <w:name w:val="Platte tekst inspringen 3 Char"/>
    <w:basedOn w:val="Standaardalinea-lettertype"/>
    <w:link w:val="Plattetekstinspringen3"/>
    <w:rsid w:val="00E7078D"/>
    <w:rPr>
      <w:rFonts w:ascii="Maiandra GD" w:hAnsi="Maiandra GD" w:cs="Maiandra GD"/>
      <w:sz w:val="18"/>
      <w:szCs w:val="16"/>
    </w:rPr>
  </w:style>
  <w:style w:type="paragraph" w:styleId="Lijstmetafbeeldingen">
    <w:name w:val="table of figures"/>
    <w:aliases w:val="Lijst met afbeeldingen SURF"/>
    <w:basedOn w:val="ZsysbasisSURF"/>
    <w:next w:val="BasistekstSURF"/>
    <w:uiPriority w:val="4"/>
    <w:rsid w:val="00DD2A9E"/>
  </w:style>
  <w:style w:type="table" w:styleId="TabelzonderopmaakSURF" w:customStyle="1">
    <w:name w:val="Tabel zonder opmaak SURF"/>
    <w:basedOn w:val="Standaardtabel"/>
    <w:uiPriority w:val="99"/>
    <w:qFormat/>
    <w:rsid w:val="00D16E87"/>
    <w:pPr>
      <w:spacing w:line="240" w:lineRule="auto"/>
    </w:pPr>
    <w:tblPr>
      <w:tblCellMar>
        <w:left w:w="0" w:type="dxa"/>
        <w:right w:w="0" w:type="dxa"/>
      </w:tblCellMar>
    </w:tblPr>
  </w:style>
  <w:style w:type="paragraph" w:styleId="ZsysbasistocSURF" w:customStyle="1">
    <w:name w:val="Zsysbasistoc SURF"/>
    <w:basedOn w:val="ZsysbasisSURF"/>
    <w:next w:val="BasistekstSURF"/>
    <w:uiPriority w:val="4"/>
    <w:semiHidden/>
    <w:rsid w:val="00822167"/>
    <w:pPr>
      <w:tabs>
        <w:tab w:val="right" w:pos="9270"/>
      </w:tabs>
      <w:spacing w:line="260" w:lineRule="exact"/>
      <w:ind w:left="340" w:right="1134" w:hanging="340"/>
    </w:pPr>
    <w:rPr>
      <w:color w:val="0077C8" w:themeColor="accent3"/>
    </w:rPr>
  </w:style>
  <w:style w:type="numbering" w:styleId="AgendapuntlijstSURF" w:customStyle="1">
    <w:name w:val="Agendapunt (lijst) SURF"/>
    <w:uiPriority w:val="4"/>
    <w:semiHidden/>
    <w:rsid w:val="001C6232"/>
    <w:pPr>
      <w:numPr>
        <w:numId w:val="21"/>
      </w:numPr>
    </w:pPr>
  </w:style>
  <w:style w:type="paragraph" w:styleId="AgendapuntSURF" w:customStyle="1">
    <w:name w:val="Agendapunt SURF"/>
    <w:basedOn w:val="ZsysbasisSURF"/>
    <w:uiPriority w:val="4"/>
    <w:rsid w:val="001C6232"/>
    <w:pPr>
      <w:numPr>
        <w:numId w:val="22"/>
      </w:numPr>
    </w:pPr>
  </w:style>
  <w:style w:type="paragraph" w:styleId="ZsysbasistabeltekstSURF" w:customStyle="1">
    <w:name w:val="Zsysbasistabeltekst SURF"/>
    <w:basedOn w:val="ZsysbasisSURF"/>
    <w:next w:val="TabeltekstSURF"/>
    <w:uiPriority w:val="4"/>
    <w:semiHidden/>
    <w:rsid w:val="0073233B"/>
  </w:style>
  <w:style w:type="paragraph" w:styleId="TabeltekstSURF" w:customStyle="1">
    <w:name w:val="Tabeltekst SURF"/>
    <w:basedOn w:val="ZsysbasistabeltekstSURF"/>
    <w:uiPriority w:val="4"/>
    <w:rsid w:val="00312D26"/>
  </w:style>
  <w:style w:type="paragraph" w:styleId="TabelkopjeSURF" w:customStyle="1">
    <w:name w:val="Tabelkopje SURF"/>
    <w:basedOn w:val="ZsysbasistabeltekstSURF"/>
    <w:next w:val="TabeltekstSURF"/>
    <w:uiPriority w:val="4"/>
    <w:rsid w:val="00312D26"/>
    <w:rPr>
      <w:b/>
    </w:rPr>
  </w:style>
  <w:style w:type="paragraph" w:styleId="DocumentnaamSURF" w:customStyle="1">
    <w:name w:val="Documentnaam SURF"/>
    <w:basedOn w:val="ZsysbasisSURF"/>
    <w:next w:val="BasistekstSURF"/>
    <w:uiPriority w:val="4"/>
    <w:rsid w:val="00D517F6"/>
    <w:rPr>
      <w:b/>
      <w:sz w:val="28"/>
    </w:rPr>
  </w:style>
  <w:style w:type="table" w:styleId="TabelstijllichtgroenSURF" w:customStyle="1">
    <w:name w:val="Tabelstijl (lichtgroen) SURF"/>
    <w:basedOn w:val="Standaardtabel"/>
    <w:uiPriority w:val="99"/>
    <w:rsid w:val="00C85508"/>
    <w:pPr>
      <w:spacing w:line="240" w:lineRule="auto"/>
    </w:pPr>
    <w:tblPr>
      <w:tblBorders>
        <w:top w:val="single" w:color="A9C23F" w:themeColor="accent6" w:sz="4" w:space="0"/>
        <w:left w:val="single" w:color="A9C23F" w:themeColor="accent6" w:sz="4" w:space="0"/>
        <w:bottom w:val="single" w:color="A9C23F" w:themeColor="accent6" w:sz="4" w:space="0"/>
        <w:right w:val="single" w:color="A9C23F" w:themeColor="accent6" w:sz="4" w:space="0"/>
        <w:insideH w:val="single" w:color="A9C23F" w:themeColor="accent6" w:sz="4" w:space="0"/>
        <w:insideV w:val="single" w:color="A9C23F" w:themeColor="accent6" w:sz="4" w:space="0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A9C23F" w:themeFill="accent6"/>
      </w:tcPr>
    </w:tblStylePr>
  </w:style>
  <w:style w:type="table" w:styleId="TabelstijloranjeSURF" w:customStyle="1">
    <w:name w:val="Tabelstijl (oranje) SURF"/>
    <w:basedOn w:val="Standaardtabel"/>
    <w:uiPriority w:val="99"/>
    <w:rsid w:val="00C93C95"/>
    <w:pPr>
      <w:spacing w:line="240" w:lineRule="auto"/>
    </w:pPr>
    <w:tblPr>
      <w:tblBorders>
        <w:top w:val="single" w:color="EA7600" w:themeColor="accent1" w:sz="4" w:space="0"/>
        <w:left w:val="single" w:color="EA7600" w:themeColor="accent1" w:sz="4" w:space="0"/>
        <w:bottom w:val="single" w:color="EA7600" w:themeColor="accent1" w:sz="4" w:space="0"/>
        <w:right w:val="single" w:color="EA7600" w:themeColor="accent1" w:sz="4" w:space="0"/>
        <w:insideH w:val="single" w:color="EA7600" w:themeColor="accent1" w:sz="4" w:space="0"/>
        <w:insideV w:val="single" w:color="EA7600" w:themeColor="accent1" w:sz="4" w:space="0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EA7600" w:themeFill="accent1"/>
      </w:tcPr>
    </w:tblStylePr>
  </w:style>
  <w:style w:type="table" w:styleId="TabelstijlgeelSURF" w:customStyle="1">
    <w:name w:val="Tabelstijl (geel) SURF"/>
    <w:basedOn w:val="Standaardtabel"/>
    <w:uiPriority w:val="99"/>
    <w:rsid w:val="00C93C95"/>
    <w:pPr>
      <w:spacing w:line="240" w:lineRule="auto"/>
    </w:pPr>
    <w:tblPr>
      <w:tblBorders>
        <w:top w:val="single" w:color="FEDB00" w:themeColor="accent5" w:sz="4" w:space="0"/>
        <w:left w:val="single" w:color="FEDB00" w:themeColor="accent5" w:sz="4" w:space="0"/>
        <w:bottom w:val="single" w:color="FEDB00" w:themeColor="accent5" w:sz="4" w:space="0"/>
        <w:right w:val="single" w:color="FEDB00" w:themeColor="accent5" w:sz="4" w:space="0"/>
        <w:insideH w:val="single" w:color="FEDB00" w:themeColor="accent5" w:sz="4" w:space="0"/>
        <w:insideV w:val="single" w:color="FEDB00" w:themeColor="accent5" w:sz="4" w:space="0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FEDB00" w:themeFill="accent5"/>
      </w:tcPr>
    </w:tblStylePr>
  </w:style>
  <w:style w:type="table" w:styleId="Donkerelijst">
    <w:name w:val="Dark List"/>
    <w:basedOn w:val="Standaardtabel"/>
    <w:uiPriority w:val="70"/>
    <w:semiHidden/>
    <w:unhideWhenUsed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paragraph" w:styleId="KaderkopSURF" w:customStyle="1">
    <w:name w:val="Kaderkop SURF"/>
    <w:basedOn w:val="ZsysbasisSURF"/>
    <w:next w:val="BasistekstSURF"/>
    <w:uiPriority w:val="4"/>
    <w:rsid w:val="002D12C0"/>
    <w:rPr>
      <w:b/>
    </w:rPr>
  </w:style>
  <w:style w:type="paragraph" w:styleId="Kop4zondernummerSURF" w:customStyle="1">
    <w:name w:val="Kop 4 zonder nummer SURF"/>
    <w:basedOn w:val="ZsysbasisSURF"/>
    <w:next w:val="BasistekstSURF"/>
    <w:uiPriority w:val="4"/>
    <w:qFormat/>
    <w:rsid w:val="00955BF7"/>
    <w:pPr>
      <w:keepNext/>
      <w:keepLines/>
      <w:spacing w:before="270"/>
    </w:pPr>
    <w:rPr>
      <w:bCs/>
      <w:i/>
      <w:szCs w:val="24"/>
    </w:rPr>
  </w:style>
  <w:style w:type="character" w:styleId="KopteksttekenopmaakSURF" w:customStyle="1">
    <w:name w:val="Koptekst tekenopmaak SURF"/>
    <w:basedOn w:val="Standaardalinea-lettertype"/>
    <w:uiPriority w:val="4"/>
    <w:rsid w:val="00955BF7"/>
    <w:rPr>
      <w:b/>
    </w:rPr>
  </w:style>
  <w:style w:type="paragraph" w:styleId="KopinhoudsopgaveSURF" w:customStyle="1">
    <w:name w:val="Kop inhoudsopgave SURF"/>
    <w:basedOn w:val="ZsysbasisSURF"/>
    <w:next w:val="BasistekstSURF"/>
    <w:uiPriority w:val="4"/>
    <w:rsid w:val="00822167"/>
    <w:pPr>
      <w:spacing w:line="360" w:lineRule="exact"/>
    </w:pPr>
    <w:rPr>
      <w:b/>
      <w:sz w:val="32"/>
    </w:rPr>
  </w:style>
  <w:style w:type="table" w:styleId="Gemiddeldraster1">
    <w:name w:val="Medium Grid 1"/>
    <w:basedOn w:val="Standaardtabel"/>
    <w:uiPriority w:val="67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emiddeldraster2">
    <w:name w:val="Medium Grid 2"/>
    <w:basedOn w:val="Standaardtabel"/>
    <w:uiPriority w:val="68"/>
    <w:semiHidden/>
    <w:unhideWhenUsed/>
    <w:rsid w:val="00C85FA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3">
    <w:name w:val="Medium Grid 3"/>
    <w:basedOn w:val="Standaardtabel"/>
    <w:uiPriority w:val="69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Gemiddeldearcering1">
    <w:name w:val="Medium Shading 1"/>
    <w:basedOn w:val="Standaardtabe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1">
    <w:name w:val="Medium Shading 1 Accent 1"/>
    <w:basedOn w:val="Standaardtabe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FF9730" w:themeColor="accent1" w:themeTint="BF" w:sz="8" w:space="0"/>
        <w:left w:val="single" w:color="FF9730" w:themeColor="accent1" w:themeTint="BF" w:sz="8" w:space="0"/>
        <w:bottom w:val="single" w:color="FF9730" w:themeColor="accent1" w:themeTint="BF" w:sz="8" w:space="0"/>
        <w:right w:val="single" w:color="FF9730" w:themeColor="accent1" w:themeTint="BF" w:sz="8" w:space="0"/>
        <w:insideH w:val="single" w:color="FF9730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F9730" w:themeColor="accent1" w:themeTint="BF" w:sz="8" w:space="0"/>
          <w:left w:val="single" w:color="FF9730" w:themeColor="accent1" w:themeTint="BF" w:sz="8" w:space="0"/>
          <w:bottom w:val="single" w:color="FF9730" w:themeColor="accent1" w:themeTint="BF" w:sz="8" w:space="0"/>
          <w:right w:val="single" w:color="FF9730" w:themeColor="accent1" w:themeTint="BF" w:sz="8" w:space="0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F9730" w:themeColor="accent1" w:themeTint="BF" w:sz="6" w:space="0"/>
          <w:left w:val="single" w:color="FF9730" w:themeColor="accent1" w:themeTint="BF" w:sz="8" w:space="0"/>
          <w:bottom w:val="single" w:color="FF9730" w:themeColor="accent1" w:themeTint="BF" w:sz="8" w:space="0"/>
          <w:right w:val="single" w:color="FF9730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DCBA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2">
    <w:name w:val="Medium Shading 2"/>
    <w:basedOn w:val="Standaardtabe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1">
    <w:name w:val="Medium Shading 2 Accent 1"/>
    <w:basedOn w:val="Standaardtabe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lijst1">
    <w:name w:val="Medium List 1"/>
    <w:basedOn w:val="Standaardtabe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Gemiddeldelijst1-accent1">
    <w:name w:val="Medium List 1 Accent 1"/>
    <w:basedOn w:val="Standaardtabe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A7600" w:themeColor="accent1" w:sz="8" w:space="0"/>
        <w:bottom w:val="single" w:color="EA7600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A7600" w:themeColor="accent1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EA7600" w:themeColor="accent1" w:sz="8" w:space="0"/>
          <w:bottom w:val="single" w:color="EA7600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A7600" w:themeColor="accent1" w:sz="8" w:space="0"/>
          <w:bottom w:val="single" w:color="EA7600" w:themeColor="accent1" w:sz="8" w:space="0"/>
        </w:tcBorders>
      </w:tc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shd w:val="clear" w:color="auto" w:fill="FFDCBA" w:themeFill="accent1" w:themeFillTint="3F"/>
      </w:tcPr>
    </w:tblStylePr>
  </w:style>
  <w:style w:type="table" w:styleId="Gemiddeldelijst2">
    <w:name w:val="Medium List 2"/>
    <w:basedOn w:val="Standaardtabel"/>
    <w:uiPriority w:val="66"/>
    <w:semiHidden/>
    <w:unhideWhenUsed/>
    <w:rsid w:val="00C85FA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leurrijkraster">
    <w:name w:val="Colorful Grid"/>
    <w:basedOn w:val="Standaardtabel"/>
    <w:uiPriority w:val="73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leurrijkearcering">
    <w:name w:val="Colorful Shading"/>
    <w:basedOn w:val="Standaardtabel"/>
    <w:uiPriority w:val="71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03C31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03C31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lijst">
    <w:name w:val="Colorful List"/>
    <w:basedOn w:val="Standaardtabel"/>
    <w:uiPriority w:val="72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chtraster">
    <w:name w:val="Light Grid"/>
    <w:basedOn w:val="Standaardtabe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Lichtraster-accent1">
    <w:name w:val="Light Grid Accent 1"/>
    <w:basedOn w:val="Standaardtabe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EA7600" w:themeColor="accent1" w:sz="8" w:space="0"/>
        <w:left w:val="single" w:color="EA7600" w:themeColor="accent1" w:sz="8" w:space="0"/>
        <w:bottom w:val="single" w:color="EA7600" w:themeColor="accent1" w:sz="8" w:space="0"/>
        <w:right w:val="single" w:color="EA7600" w:themeColor="accent1" w:sz="8" w:space="0"/>
        <w:insideH w:val="single" w:color="EA7600" w:themeColor="accent1" w:sz="8" w:space="0"/>
        <w:insideV w:val="single" w:color="EA7600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18" w:space="0"/>
          <w:right w:val="single" w:color="EA7600" w:themeColor="accent1" w:sz="8" w:space="0"/>
          <w:insideH w:val="nil"/>
          <w:insideV w:val="single" w:color="EA7600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A7600" w:themeColor="accent1" w:sz="6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  <w:insideH w:val="nil"/>
          <w:insideV w:val="single" w:color="EA7600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</w:tcPr>
    </w:tblStylePr>
    <w:tblStylePr w:type="band1Vert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  <w:insideV w:val="single" w:color="EA7600" w:themeColor="accent1" w:sz="8" w:space="0"/>
        </w:tcBorders>
        <w:shd w:val="clear" w:color="auto" w:fill="FFDCBA" w:themeFill="accent1" w:themeFillTint="3F"/>
      </w:tcPr>
    </w:tblStylePr>
    <w:tblStylePr w:type="band2Horz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  <w:insideV w:val="single" w:color="EA7600" w:themeColor="accent1" w:sz="8" w:space="0"/>
        </w:tcBorders>
      </w:tcPr>
    </w:tblStylePr>
  </w:style>
  <w:style w:type="table" w:styleId="Lichtearcering">
    <w:name w:val="Light Shading"/>
    <w:basedOn w:val="Standaardtabel"/>
    <w:uiPriority w:val="60"/>
    <w:semiHidden/>
    <w:unhideWhenUsed/>
    <w:rsid w:val="00C85FA2"/>
    <w:pPr>
      <w:spacing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chtearcering-accent1">
    <w:name w:val="Light Shading Accent 1"/>
    <w:basedOn w:val="Standaardtabel"/>
    <w:uiPriority w:val="60"/>
    <w:semiHidden/>
    <w:unhideWhenUsed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color="EA7600" w:themeColor="accent1" w:sz="8" w:space="0"/>
        <w:bottom w:val="single" w:color="EA7600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A7600" w:themeColor="accent1" w:sz="8" w:space="0"/>
          <w:left w:val="nil"/>
          <w:bottom w:val="single" w:color="EA7600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A7600" w:themeColor="accent1" w:sz="8" w:space="0"/>
          <w:left w:val="nil"/>
          <w:bottom w:val="single" w:color="EA7600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</w:style>
  <w:style w:type="table" w:styleId="Lichtelijst">
    <w:name w:val="Light List"/>
    <w:basedOn w:val="Standaardtabe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Lichtelijst-accent1">
    <w:name w:val="Light List Accent 1"/>
    <w:basedOn w:val="Standaardtabe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EA7600" w:themeColor="accent1" w:sz="8" w:space="0"/>
        <w:left w:val="single" w:color="EA7600" w:themeColor="accent1" w:sz="8" w:space="0"/>
        <w:bottom w:val="single" w:color="EA7600" w:themeColor="accent1" w:sz="8" w:space="0"/>
        <w:right w:val="single" w:color="EA7600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A7600" w:themeColor="accent1" w:sz="6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</w:tcPr>
    </w:tblStylePr>
    <w:tblStylePr w:type="band1Horz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</w:tcPr>
    </w:tblStylePr>
  </w:style>
  <w:style w:type="table" w:styleId="Lijsttabel1licht">
    <w:name w:val="List Table 1 Light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1licht-Accent1">
    <w:name w:val="List Table 1 Light Accent 1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FFAC59" w:themeColor="accent1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FFAC59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1licht-Accent2">
    <w:name w:val="List Table 1 Light Accent 2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EC8983" w:themeColor="accent2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EC8983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1licht-Accent3">
    <w:name w:val="List Table 1 Light Accent 3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45B3FF" w:themeColor="accent3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45B3FF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1licht-Accent4">
    <w:name w:val="List Table 1 Light Accent 4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2CFF91" w:themeColor="accent4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2CFF91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1licht-Accent5">
    <w:name w:val="List Table 1 Light Accent 5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FFE965" w:themeColor="accent5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FFE965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1licht-Accent6">
    <w:name w:val="List Table 1 Light Accent 6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CBDA8B" w:themeColor="accent6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CBDA8B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2">
    <w:name w:val="List Table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2-Accent1">
    <w:name w:val="List Table 2 Accent 1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4" w:space="0"/>
        <w:bottom w:val="single" w:color="FFAC59" w:themeColor="accent1" w:themeTint="99" w:sz="4" w:space="0"/>
        <w:insideH w:val="single" w:color="FFAC59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2-Accent2">
    <w:name w:val="List Table 2 Accent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4" w:space="0"/>
        <w:bottom w:val="single" w:color="EC8983" w:themeColor="accent2" w:themeTint="99" w:sz="4" w:space="0"/>
        <w:insideH w:val="single" w:color="EC8983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2-Accent3">
    <w:name w:val="List Table 2 Accent 3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4" w:space="0"/>
        <w:bottom w:val="single" w:color="45B3FF" w:themeColor="accent3" w:themeTint="99" w:sz="4" w:space="0"/>
        <w:insideH w:val="single" w:color="45B3FF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2-Accent4">
    <w:name w:val="List Table 2 Accent 4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4" w:space="0"/>
        <w:bottom w:val="single" w:color="2CFF91" w:themeColor="accent4" w:themeTint="99" w:sz="4" w:space="0"/>
        <w:insideH w:val="single" w:color="2CFF91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2-Accent5">
    <w:name w:val="List Table 2 Accent 5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4" w:space="0"/>
        <w:bottom w:val="single" w:color="FFE965" w:themeColor="accent5" w:themeTint="99" w:sz="4" w:space="0"/>
        <w:insideH w:val="single" w:color="FFE965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2-Accent6">
    <w:name w:val="List Table 2 Accent 6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4" w:space="0"/>
        <w:bottom w:val="single" w:color="CBDA8B" w:themeColor="accent6" w:themeTint="99" w:sz="4" w:space="0"/>
        <w:insideH w:val="single" w:color="CBDA8B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3">
    <w:name w:val="List Table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blPr/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000000" w:themeColor="text1" w:sz="4" w:space="0"/>
          <w:left w:val="nil"/>
        </w:tcBorders>
      </w:tcPr>
    </w:tblStylePr>
    <w:tblStylePr w:type="swCell">
      <w:tblPr/>
      <w:tcPr>
        <w:tcBorders>
          <w:top w:val="double" w:color="000000" w:themeColor="text1" w:sz="4" w:space="0"/>
          <w:right w:val="nil"/>
        </w:tcBorders>
      </w:tcPr>
    </w:tblStylePr>
  </w:style>
  <w:style w:type="table" w:styleId="Lijsttabel3-Accent1">
    <w:name w:val="List Table 3 Accent 1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A7600" w:themeColor="accent1" w:sz="4" w:space="0"/>
        <w:left w:val="single" w:color="EA7600" w:themeColor="accent1" w:sz="4" w:space="0"/>
        <w:bottom w:val="single" w:color="EA7600" w:themeColor="accent1" w:sz="4" w:space="0"/>
        <w:right w:val="single" w:color="EA7600" w:themeColor="accent1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color="EA7600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EA7600" w:themeColor="accent1" w:sz="4" w:space="0"/>
          <w:right w:val="single" w:color="EA7600" w:themeColor="accent1" w:sz="4" w:space="0"/>
        </w:tcBorders>
      </w:tcPr>
    </w:tblStylePr>
    <w:tblStylePr w:type="band1Horz">
      <w:tblPr/>
      <w:tcPr>
        <w:tcBorders>
          <w:top w:val="single" w:color="EA7600" w:themeColor="accent1" w:sz="4" w:space="0"/>
          <w:bottom w:val="single" w:color="EA7600" w:themeColor="accent1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EA7600" w:themeColor="accent1" w:sz="4" w:space="0"/>
          <w:left w:val="nil"/>
        </w:tcBorders>
      </w:tcPr>
    </w:tblStylePr>
    <w:tblStylePr w:type="swCell">
      <w:tblPr/>
      <w:tcPr>
        <w:tcBorders>
          <w:top w:val="double" w:color="EA7600" w:themeColor="accent1" w:sz="4" w:space="0"/>
          <w:right w:val="nil"/>
        </w:tcBorders>
      </w:tcPr>
    </w:tblStylePr>
  </w:style>
  <w:style w:type="table" w:styleId="Lijsttabel3-Accent2">
    <w:name w:val="List Table 3 Accent 2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03C31" w:themeColor="accent2" w:sz="4" w:space="0"/>
        <w:left w:val="single" w:color="E03C31" w:themeColor="accent2" w:sz="4" w:space="0"/>
        <w:bottom w:val="single" w:color="E03C31" w:themeColor="accent2" w:sz="4" w:space="0"/>
        <w:right w:val="single" w:color="E03C31" w:themeColor="accent2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color="E03C31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E03C31" w:themeColor="accent2" w:sz="4" w:space="0"/>
          <w:right w:val="single" w:color="E03C31" w:themeColor="accent2" w:sz="4" w:space="0"/>
        </w:tcBorders>
      </w:tcPr>
    </w:tblStylePr>
    <w:tblStylePr w:type="band1Horz">
      <w:tblPr/>
      <w:tcPr>
        <w:tcBorders>
          <w:top w:val="single" w:color="E03C31" w:themeColor="accent2" w:sz="4" w:space="0"/>
          <w:bottom w:val="single" w:color="E03C31" w:themeColor="accent2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E03C31" w:themeColor="accent2" w:sz="4" w:space="0"/>
          <w:left w:val="nil"/>
        </w:tcBorders>
      </w:tcPr>
    </w:tblStylePr>
    <w:tblStylePr w:type="swCell">
      <w:tblPr/>
      <w:tcPr>
        <w:tcBorders>
          <w:top w:val="double" w:color="E03C31" w:themeColor="accent2" w:sz="4" w:space="0"/>
          <w:right w:val="nil"/>
        </w:tcBorders>
      </w:tcPr>
    </w:tblStylePr>
  </w:style>
  <w:style w:type="table" w:styleId="Lijsttabel3-Accent3">
    <w:name w:val="List Table 3 Accent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0077C8" w:themeColor="accent3" w:sz="4" w:space="0"/>
        <w:left w:val="single" w:color="0077C8" w:themeColor="accent3" w:sz="4" w:space="0"/>
        <w:bottom w:val="single" w:color="0077C8" w:themeColor="accent3" w:sz="4" w:space="0"/>
        <w:right w:val="single" w:color="0077C8" w:themeColor="accent3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color="0077C8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0077C8" w:themeColor="accent3" w:sz="4" w:space="0"/>
          <w:right w:val="single" w:color="0077C8" w:themeColor="accent3" w:sz="4" w:space="0"/>
        </w:tcBorders>
      </w:tcPr>
    </w:tblStylePr>
    <w:tblStylePr w:type="band1Horz">
      <w:tblPr/>
      <w:tcPr>
        <w:tcBorders>
          <w:top w:val="single" w:color="0077C8" w:themeColor="accent3" w:sz="4" w:space="0"/>
          <w:bottom w:val="single" w:color="0077C8" w:themeColor="accent3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0077C8" w:themeColor="accent3" w:sz="4" w:space="0"/>
          <w:left w:val="nil"/>
        </w:tcBorders>
      </w:tcPr>
    </w:tblStylePr>
    <w:tblStylePr w:type="swCell">
      <w:tblPr/>
      <w:tcPr>
        <w:tcBorders>
          <w:top w:val="double" w:color="0077C8" w:themeColor="accent3" w:sz="4" w:space="0"/>
          <w:right w:val="nil"/>
        </w:tcBorders>
      </w:tcPr>
    </w:tblStylePr>
  </w:style>
  <w:style w:type="table" w:styleId="Lijsttabel3-Accent4">
    <w:name w:val="List Table 3 Accent 4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009F4D" w:themeColor="accent4" w:sz="4" w:space="0"/>
        <w:left w:val="single" w:color="009F4D" w:themeColor="accent4" w:sz="4" w:space="0"/>
        <w:bottom w:val="single" w:color="009F4D" w:themeColor="accent4" w:sz="4" w:space="0"/>
        <w:right w:val="single" w:color="009F4D" w:themeColor="accent4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color="009F4D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009F4D" w:themeColor="accent4" w:sz="4" w:space="0"/>
          <w:right w:val="single" w:color="009F4D" w:themeColor="accent4" w:sz="4" w:space="0"/>
        </w:tcBorders>
      </w:tcPr>
    </w:tblStylePr>
    <w:tblStylePr w:type="band1Horz">
      <w:tblPr/>
      <w:tcPr>
        <w:tcBorders>
          <w:top w:val="single" w:color="009F4D" w:themeColor="accent4" w:sz="4" w:space="0"/>
          <w:bottom w:val="single" w:color="009F4D" w:themeColor="accent4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009F4D" w:themeColor="accent4" w:sz="4" w:space="0"/>
          <w:left w:val="nil"/>
        </w:tcBorders>
      </w:tcPr>
    </w:tblStylePr>
    <w:tblStylePr w:type="swCell">
      <w:tblPr/>
      <w:tcPr>
        <w:tcBorders>
          <w:top w:val="double" w:color="009F4D" w:themeColor="accent4" w:sz="4" w:space="0"/>
          <w:right w:val="nil"/>
        </w:tcBorders>
      </w:tcPr>
    </w:tblStylePr>
  </w:style>
  <w:style w:type="table" w:styleId="Lijsttabel3-Accent5">
    <w:name w:val="List Table 3 Accent 5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EDB00" w:themeColor="accent5" w:sz="4" w:space="0"/>
        <w:left w:val="single" w:color="FEDB00" w:themeColor="accent5" w:sz="4" w:space="0"/>
        <w:bottom w:val="single" w:color="FEDB00" w:themeColor="accent5" w:sz="4" w:space="0"/>
        <w:right w:val="single" w:color="FEDB00" w:themeColor="accent5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color="FEDB00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FEDB00" w:themeColor="accent5" w:sz="4" w:space="0"/>
          <w:right w:val="single" w:color="FEDB00" w:themeColor="accent5" w:sz="4" w:space="0"/>
        </w:tcBorders>
      </w:tcPr>
    </w:tblStylePr>
    <w:tblStylePr w:type="band1Horz">
      <w:tblPr/>
      <w:tcPr>
        <w:tcBorders>
          <w:top w:val="single" w:color="FEDB00" w:themeColor="accent5" w:sz="4" w:space="0"/>
          <w:bottom w:val="single" w:color="FEDB00" w:themeColor="accent5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FEDB00" w:themeColor="accent5" w:sz="4" w:space="0"/>
          <w:left w:val="nil"/>
        </w:tcBorders>
      </w:tcPr>
    </w:tblStylePr>
    <w:tblStylePr w:type="swCell">
      <w:tblPr/>
      <w:tcPr>
        <w:tcBorders>
          <w:top w:val="double" w:color="FEDB00" w:themeColor="accent5" w:sz="4" w:space="0"/>
          <w:right w:val="nil"/>
        </w:tcBorders>
      </w:tcPr>
    </w:tblStylePr>
  </w:style>
  <w:style w:type="table" w:styleId="Lijsttabel3-Accent6">
    <w:name w:val="List Table 3 Accent 6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A9C23F" w:themeColor="accent6" w:sz="4" w:space="0"/>
        <w:left w:val="single" w:color="A9C23F" w:themeColor="accent6" w:sz="4" w:space="0"/>
        <w:bottom w:val="single" w:color="A9C23F" w:themeColor="accent6" w:sz="4" w:space="0"/>
        <w:right w:val="single" w:color="A9C23F" w:themeColor="accent6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color="A9C23F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A9C23F" w:themeColor="accent6" w:sz="4" w:space="0"/>
          <w:right w:val="single" w:color="A9C23F" w:themeColor="accent6" w:sz="4" w:space="0"/>
        </w:tcBorders>
      </w:tcPr>
    </w:tblStylePr>
    <w:tblStylePr w:type="band1Horz">
      <w:tblPr/>
      <w:tcPr>
        <w:tcBorders>
          <w:top w:val="single" w:color="A9C23F" w:themeColor="accent6" w:sz="4" w:space="0"/>
          <w:bottom w:val="single" w:color="A9C23F" w:themeColor="accent6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A9C23F" w:themeColor="accent6" w:sz="4" w:space="0"/>
          <w:left w:val="nil"/>
        </w:tcBorders>
      </w:tcPr>
    </w:tblStylePr>
    <w:tblStylePr w:type="swCell">
      <w:tblPr/>
      <w:tcPr>
        <w:tcBorders>
          <w:top w:val="double" w:color="A9C23F" w:themeColor="accent6" w:sz="4" w:space="0"/>
          <w:right w:val="nil"/>
        </w:tcBorders>
      </w:tcPr>
    </w:tblStylePr>
  </w:style>
  <w:style w:type="table" w:styleId="Lijsttabel4">
    <w:name w:val="List Table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4-Accent1">
    <w:name w:val="List Table 4 Accent 1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EA7600" w:themeColor="accent1" w:sz="4" w:space="0"/>
          <w:left w:val="single" w:color="EA7600" w:themeColor="accent1" w:sz="4" w:space="0"/>
          <w:bottom w:val="single" w:color="EA7600" w:themeColor="accent1" w:sz="4" w:space="0"/>
          <w:right w:val="single" w:color="EA7600" w:themeColor="accent1" w:sz="4" w:space="0"/>
          <w:insideH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color="FFAC59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4-Accent2">
    <w:name w:val="List Table 4 Accent 2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E03C31" w:themeColor="accent2" w:sz="4" w:space="0"/>
          <w:left w:val="single" w:color="E03C31" w:themeColor="accent2" w:sz="4" w:space="0"/>
          <w:bottom w:val="single" w:color="E03C31" w:themeColor="accent2" w:sz="4" w:space="0"/>
          <w:right w:val="single" w:color="E03C31" w:themeColor="accent2" w:sz="4" w:space="0"/>
          <w:insideH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color="EC8983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4-Accent3">
    <w:name w:val="List Table 4 Accent 3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77C8" w:themeColor="accent3" w:sz="4" w:space="0"/>
          <w:left w:val="single" w:color="0077C8" w:themeColor="accent3" w:sz="4" w:space="0"/>
          <w:bottom w:val="single" w:color="0077C8" w:themeColor="accent3" w:sz="4" w:space="0"/>
          <w:right w:val="single" w:color="0077C8" w:themeColor="accent3" w:sz="4" w:space="0"/>
          <w:insideH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color="45B3FF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4-Accent4">
    <w:name w:val="List Table 4 Accent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9F4D" w:themeColor="accent4" w:sz="4" w:space="0"/>
          <w:left w:val="single" w:color="009F4D" w:themeColor="accent4" w:sz="4" w:space="0"/>
          <w:bottom w:val="single" w:color="009F4D" w:themeColor="accent4" w:sz="4" w:space="0"/>
          <w:right w:val="single" w:color="009F4D" w:themeColor="accent4" w:sz="4" w:space="0"/>
          <w:insideH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color="2CFF91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4-Accent5">
    <w:name w:val="List Table 4 Accent 5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FEDB00" w:themeColor="accent5" w:sz="4" w:space="0"/>
          <w:left w:val="single" w:color="FEDB00" w:themeColor="accent5" w:sz="4" w:space="0"/>
          <w:bottom w:val="single" w:color="FEDB00" w:themeColor="accent5" w:sz="4" w:space="0"/>
          <w:right w:val="single" w:color="FEDB00" w:themeColor="accent5" w:sz="4" w:space="0"/>
          <w:insideH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color="FFE965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4-Accent6">
    <w:name w:val="List Table 4 Accent 6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A9C23F" w:themeColor="accent6" w:sz="4" w:space="0"/>
          <w:left w:val="single" w:color="A9C23F" w:themeColor="accent6" w:sz="4" w:space="0"/>
          <w:bottom w:val="single" w:color="A9C23F" w:themeColor="accent6" w:sz="4" w:space="0"/>
          <w:right w:val="single" w:color="A9C23F" w:themeColor="accent6" w:sz="4" w:space="0"/>
          <w:insideH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color="CBDA8B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5donker">
    <w:name w:val="List Table 5 Dark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1">
    <w:name w:val="List Table 5 Dark Accent 1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EA7600" w:themeColor="accent1" w:sz="24" w:space="0"/>
        <w:left w:val="single" w:color="EA7600" w:themeColor="accent1" w:sz="24" w:space="0"/>
        <w:bottom w:val="single" w:color="EA7600" w:themeColor="accent1" w:sz="24" w:space="0"/>
        <w:right w:val="single" w:color="EA7600" w:themeColor="accent1" w:sz="24" w:space="0"/>
      </w:tblBorders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2">
    <w:name w:val="List Table 5 Dark Accent 2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E03C31" w:themeColor="accent2" w:sz="24" w:space="0"/>
        <w:left w:val="single" w:color="E03C31" w:themeColor="accent2" w:sz="24" w:space="0"/>
        <w:bottom w:val="single" w:color="E03C31" w:themeColor="accent2" w:sz="24" w:space="0"/>
        <w:right w:val="single" w:color="E03C31" w:themeColor="accent2" w:sz="24" w:space="0"/>
      </w:tblBorders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3">
    <w:name w:val="List Table 5 Dark Accent 3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0077C8" w:themeColor="accent3" w:sz="24" w:space="0"/>
        <w:left w:val="single" w:color="0077C8" w:themeColor="accent3" w:sz="24" w:space="0"/>
        <w:bottom w:val="single" w:color="0077C8" w:themeColor="accent3" w:sz="24" w:space="0"/>
        <w:right w:val="single" w:color="0077C8" w:themeColor="accent3" w:sz="24" w:space="0"/>
      </w:tblBorders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4">
    <w:name w:val="List Table 5 Dark Accent 4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009F4D" w:themeColor="accent4" w:sz="24" w:space="0"/>
        <w:left w:val="single" w:color="009F4D" w:themeColor="accent4" w:sz="24" w:space="0"/>
        <w:bottom w:val="single" w:color="009F4D" w:themeColor="accent4" w:sz="24" w:space="0"/>
        <w:right w:val="single" w:color="009F4D" w:themeColor="accent4" w:sz="24" w:space="0"/>
      </w:tblBorders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5">
    <w:name w:val="List Table 5 Dark Accent 5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FEDB00" w:themeColor="accent5" w:sz="24" w:space="0"/>
        <w:left w:val="single" w:color="FEDB00" w:themeColor="accent5" w:sz="24" w:space="0"/>
        <w:bottom w:val="single" w:color="FEDB00" w:themeColor="accent5" w:sz="24" w:space="0"/>
        <w:right w:val="single" w:color="FEDB00" w:themeColor="accent5" w:sz="24" w:space="0"/>
      </w:tblBorders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6">
    <w:name w:val="List Table 5 Dark Accent 6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A9C23F" w:themeColor="accent6" w:sz="24" w:space="0"/>
        <w:left w:val="single" w:color="A9C23F" w:themeColor="accent6" w:sz="24" w:space="0"/>
        <w:bottom w:val="single" w:color="A9C23F" w:themeColor="accent6" w:sz="24" w:space="0"/>
        <w:right w:val="single" w:color="A9C23F" w:themeColor="accent6" w:sz="24" w:space="0"/>
      </w:tblBorders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6kleurrijk">
    <w:name w:val="List Table 6 Colorful"/>
    <w:basedOn w:val="Standaardtabe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blPr/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6kleurrijk-Accent1">
    <w:name w:val="List Table 6 Colorful Accent 1"/>
    <w:basedOn w:val="Standaardtabe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color="EA7600" w:themeColor="accent1" w:sz="4" w:space="0"/>
        <w:bottom w:val="single" w:color="EA7600" w:themeColor="accent1" w:sz="4" w:space="0"/>
      </w:tblBorders>
    </w:tblPr>
    <w:tblStylePr w:type="firstRow">
      <w:rPr>
        <w:b/>
        <w:bCs/>
      </w:rPr>
      <w:tblPr/>
      <w:tcPr>
        <w:tcBorders>
          <w:bottom w:val="single" w:color="EA7600" w:themeColor="accent1" w:sz="4" w:space="0"/>
        </w:tcBorders>
      </w:tcPr>
    </w:tblStylePr>
    <w:tblStylePr w:type="lastRow">
      <w:rPr>
        <w:b/>
        <w:bCs/>
      </w:rPr>
      <w:tblPr/>
      <w:tcPr>
        <w:tcBorders>
          <w:top w:val="double" w:color="EA7600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6kleurrijk-Accent2">
    <w:name w:val="List Table 6 Colorful Accent 2"/>
    <w:basedOn w:val="Standaardtabe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color="E03C31" w:themeColor="accent2" w:sz="4" w:space="0"/>
        <w:bottom w:val="single" w:color="E03C31" w:themeColor="accent2" w:sz="4" w:space="0"/>
      </w:tblBorders>
    </w:tblPr>
    <w:tblStylePr w:type="firstRow">
      <w:rPr>
        <w:b/>
        <w:bCs/>
      </w:rPr>
      <w:tblPr/>
      <w:tcPr>
        <w:tcBorders>
          <w:bottom w:val="single" w:color="E03C31" w:themeColor="accent2" w:sz="4" w:space="0"/>
        </w:tcBorders>
      </w:tcPr>
    </w:tblStylePr>
    <w:tblStylePr w:type="lastRow">
      <w:rPr>
        <w:b/>
        <w:bCs/>
      </w:rPr>
      <w:tblPr/>
      <w:tcPr>
        <w:tcBorders>
          <w:top w:val="double" w:color="E03C31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6kleurrijk-Accent3">
    <w:name w:val="List Table 6 Colorful Accent 3"/>
    <w:basedOn w:val="Standaardtabe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color="0077C8" w:themeColor="accent3" w:sz="4" w:space="0"/>
        <w:bottom w:val="single" w:color="0077C8" w:themeColor="accent3" w:sz="4" w:space="0"/>
      </w:tblBorders>
    </w:tblPr>
    <w:tblStylePr w:type="firstRow">
      <w:rPr>
        <w:b/>
        <w:bCs/>
      </w:rPr>
      <w:tblPr/>
      <w:tcPr>
        <w:tcBorders>
          <w:bottom w:val="single" w:color="0077C8" w:themeColor="accent3" w:sz="4" w:space="0"/>
        </w:tcBorders>
      </w:tcPr>
    </w:tblStylePr>
    <w:tblStylePr w:type="lastRow">
      <w:rPr>
        <w:b/>
        <w:bCs/>
      </w:rPr>
      <w:tblPr/>
      <w:tcPr>
        <w:tcBorders>
          <w:top w:val="double" w:color="0077C8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6kleurrijk-Accent4">
    <w:name w:val="List Table 6 Colorful Accent 4"/>
    <w:basedOn w:val="Standaardtabe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color="009F4D" w:themeColor="accent4" w:sz="4" w:space="0"/>
        <w:bottom w:val="single" w:color="009F4D" w:themeColor="accent4" w:sz="4" w:space="0"/>
      </w:tblBorders>
    </w:tblPr>
    <w:tblStylePr w:type="firstRow">
      <w:rPr>
        <w:b/>
        <w:bCs/>
      </w:rPr>
      <w:tblPr/>
      <w:tcPr>
        <w:tcBorders>
          <w:bottom w:val="single" w:color="009F4D" w:themeColor="accent4" w:sz="4" w:space="0"/>
        </w:tcBorders>
      </w:tcPr>
    </w:tblStylePr>
    <w:tblStylePr w:type="lastRow">
      <w:rPr>
        <w:b/>
        <w:bCs/>
      </w:rPr>
      <w:tblPr/>
      <w:tcPr>
        <w:tcBorders>
          <w:top w:val="double" w:color="009F4D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6kleurrijk-Accent5">
    <w:name w:val="List Table 6 Colorful Accent 5"/>
    <w:basedOn w:val="Standaardtabe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color="FEDB00" w:themeColor="accent5" w:sz="4" w:space="0"/>
        <w:bottom w:val="single" w:color="FEDB00" w:themeColor="accent5" w:sz="4" w:space="0"/>
      </w:tblBorders>
    </w:tblPr>
    <w:tblStylePr w:type="firstRow">
      <w:rPr>
        <w:b/>
        <w:bCs/>
      </w:rPr>
      <w:tblPr/>
      <w:tcPr>
        <w:tcBorders>
          <w:bottom w:val="single" w:color="FEDB00" w:themeColor="accent5" w:sz="4" w:space="0"/>
        </w:tcBorders>
      </w:tcPr>
    </w:tblStylePr>
    <w:tblStylePr w:type="lastRow">
      <w:rPr>
        <w:b/>
        <w:bCs/>
      </w:rPr>
      <w:tblPr/>
      <w:tcPr>
        <w:tcBorders>
          <w:top w:val="double" w:color="FEDB00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6kleurrijk-Accent6">
    <w:name w:val="List Table 6 Colorful Accent 6"/>
    <w:basedOn w:val="Standaardtabe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color="A9C23F" w:themeColor="accent6" w:sz="4" w:space="0"/>
        <w:bottom w:val="single" w:color="A9C23F" w:themeColor="accent6" w:sz="4" w:space="0"/>
      </w:tblBorders>
    </w:tblPr>
    <w:tblStylePr w:type="firstRow">
      <w:rPr>
        <w:b/>
        <w:bCs/>
      </w:rPr>
      <w:tblPr/>
      <w:tcPr>
        <w:tcBorders>
          <w:bottom w:val="single" w:color="A9C23F" w:themeColor="accent6" w:sz="4" w:space="0"/>
        </w:tcBorders>
      </w:tcPr>
    </w:tblStylePr>
    <w:tblStylePr w:type="lastRow">
      <w:rPr>
        <w:b/>
        <w:bCs/>
      </w:rPr>
      <w:tblPr/>
      <w:tcPr>
        <w:tcBorders>
          <w:top w:val="double" w:color="A9C23F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7kleurrijk">
    <w:name w:val="List Table 7 Colorful"/>
    <w:basedOn w:val="Standaardtabe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1">
    <w:name w:val="List Table 7 Colorful Accent 1"/>
    <w:basedOn w:val="Standaardtabe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EA7600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EA7600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EA7600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EA7600" w:themeColor="accent1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2">
    <w:name w:val="List Table 7 Colorful Accent 2"/>
    <w:basedOn w:val="Standaardtabe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E03C31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E03C31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E03C31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E03C31" w:themeColor="accent2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3">
    <w:name w:val="List Table 7 Colorful Accent 3"/>
    <w:basedOn w:val="Standaardtabe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0077C8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0077C8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0077C8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0077C8" w:themeColor="accent3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4">
    <w:name w:val="List Table 7 Colorful Accent 4"/>
    <w:basedOn w:val="Standaardtabe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009F4D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009F4D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009F4D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009F4D" w:themeColor="accent4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5">
    <w:name w:val="List Table 7 Colorful Accent 5"/>
    <w:basedOn w:val="Standaardtabe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FEDB00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FEDB00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FEDB00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FEDB00" w:themeColor="accent5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6">
    <w:name w:val="List Table 7 Colorful Accent 6"/>
    <w:basedOn w:val="Standaardtabe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A9C23F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A9C23F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A9C23F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A9C23F" w:themeColor="accent6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Onopgemaaktetabel1">
    <w:name w:val="Plain Table 1"/>
    <w:basedOn w:val="Standaardtabel"/>
    <w:uiPriority w:val="41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color="BFBFBF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nopgemaaktetabel2">
    <w:name w:val="Plain Table 2"/>
    <w:basedOn w:val="Standaardtabel"/>
    <w:uiPriority w:val="42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firstRow">
      <w:rPr>
        <w:b/>
        <w:bCs/>
      </w:rPr>
      <w:tblPr/>
      <w:tcPr>
        <w:tcBorders>
          <w:bottom w:val="single" w:color="7F7F7F" w:themeColor="text1" w:themeTint="80" w:sz="4" w:space="0"/>
        </w:tcBorders>
      </w:tcPr>
    </w:tblStylePr>
    <w:tblStylePr w:type="lastRow">
      <w:rPr>
        <w:b/>
        <w:bCs/>
      </w:rPr>
      <w:tblPr/>
      <w:tcPr>
        <w:tcBorders>
          <w:top w:val="single" w:color="7F7F7F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color="7F7F7F" w:themeColor="text1" w:themeTint="80" w:sz="4" w:space="0"/>
          <w:right w:val="single" w:color="7F7F7F" w:themeColor="text1" w:themeTint="80" w:sz="4" w:space="0"/>
        </w:tcBorders>
      </w:tcPr>
    </w:tblStylePr>
    <w:tblStylePr w:type="band2Vert">
      <w:tblPr/>
      <w:tcPr>
        <w:tcBorders>
          <w:left w:val="single" w:color="7F7F7F" w:themeColor="text1" w:themeTint="80" w:sz="4" w:space="0"/>
          <w:right w:val="single" w:color="7F7F7F" w:themeColor="text1" w:themeTint="80" w:sz="4" w:space="0"/>
        </w:tcBorders>
      </w:tcPr>
    </w:tblStylePr>
    <w:tblStylePr w:type="band1Horz">
      <w:tblPr/>
      <w:tcPr>
        <w:tcBorders>
          <w:top w:val="single" w:color="7F7F7F" w:themeColor="text1" w:themeTint="80" w:sz="4" w:space="0"/>
          <w:bottom w:val="single" w:color="7F7F7F" w:themeColor="text1" w:themeTint="80" w:sz="4" w:space="0"/>
        </w:tcBorders>
      </w:tcPr>
    </w:tblStylePr>
  </w:style>
  <w:style w:type="table" w:styleId="Onopgemaaktetabel3">
    <w:name w:val="Plain Table 3"/>
    <w:basedOn w:val="Standaardtabel"/>
    <w:uiPriority w:val="43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color="7F7F7F" w:themeColor="text1" w:themeTint="80" w:sz="4" w:space="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color="7F7F7F" w:themeColor="text1" w:themeTint="80" w:sz="4" w:space="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nopgemaaktetabel4">
    <w:name w:val="Plain Table 4"/>
    <w:basedOn w:val="Standaardtabel"/>
    <w:uiPriority w:val="44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nopgemaaktetabel5">
    <w:name w:val="Plain Table 5"/>
    <w:basedOn w:val="Standaardtabel"/>
    <w:uiPriority w:val="45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7F7F7F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7F7F7F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7F7F7F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7F7F7F" w:themeColor="text1" w:themeTint="80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Rastertabel1licht-Accent1">
    <w:name w:val="Grid Table 1 Light Accent 1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C790" w:themeColor="accent1" w:themeTint="66" w:sz="4" w:space="0"/>
        <w:left w:val="single" w:color="FFC790" w:themeColor="accent1" w:themeTint="66" w:sz="4" w:space="0"/>
        <w:bottom w:val="single" w:color="FFC790" w:themeColor="accent1" w:themeTint="66" w:sz="4" w:space="0"/>
        <w:right w:val="single" w:color="FFC790" w:themeColor="accent1" w:themeTint="66" w:sz="4" w:space="0"/>
        <w:insideH w:val="single" w:color="FFC790" w:themeColor="accent1" w:themeTint="66" w:sz="4" w:space="0"/>
        <w:insideV w:val="single" w:color="FFC790" w:themeColor="accent1" w:themeTint="66" w:sz="4" w:space="0"/>
      </w:tblBorders>
    </w:tblPr>
    <w:tblStylePr w:type="firstRow">
      <w:rPr>
        <w:b/>
        <w:bCs/>
      </w:rPr>
      <w:tblPr/>
      <w:tcPr>
        <w:tcBorders>
          <w:bottom w:val="single" w:color="FFAC59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FFAC59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3">
    <w:name w:val="Grid Table 1 Light Accent 3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83CCFF" w:themeColor="accent3" w:themeTint="66" w:sz="4" w:space="0"/>
        <w:left w:val="single" w:color="83CCFF" w:themeColor="accent3" w:themeTint="66" w:sz="4" w:space="0"/>
        <w:bottom w:val="single" w:color="83CCFF" w:themeColor="accent3" w:themeTint="66" w:sz="4" w:space="0"/>
        <w:right w:val="single" w:color="83CCFF" w:themeColor="accent3" w:themeTint="66" w:sz="4" w:space="0"/>
        <w:insideH w:val="single" w:color="83CCFF" w:themeColor="accent3" w:themeTint="66" w:sz="4" w:space="0"/>
        <w:insideV w:val="single" w:color="83CCFF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45B3FF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45B3FF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4">
    <w:name w:val="Grid Table 1 Light Accent 4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72FFB6" w:themeColor="accent4" w:themeTint="66" w:sz="4" w:space="0"/>
        <w:left w:val="single" w:color="72FFB6" w:themeColor="accent4" w:themeTint="66" w:sz="4" w:space="0"/>
        <w:bottom w:val="single" w:color="72FFB6" w:themeColor="accent4" w:themeTint="66" w:sz="4" w:space="0"/>
        <w:right w:val="single" w:color="72FFB6" w:themeColor="accent4" w:themeTint="66" w:sz="4" w:space="0"/>
        <w:insideH w:val="single" w:color="72FFB6" w:themeColor="accent4" w:themeTint="66" w:sz="4" w:space="0"/>
        <w:insideV w:val="single" w:color="72FFB6" w:themeColor="accent4" w:themeTint="66" w:sz="4" w:space="0"/>
      </w:tblBorders>
    </w:tblPr>
    <w:tblStylePr w:type="firstRow">
      <w:rPr>
        <w:b/>
        <w:bCs/>
      </w:rPr>
      <w:tblPr/>
      <w:tcPr>
        <w:tcBorders>
          <w:bottom w:val="single" w:color="2CFF91" w:themeColor="accent4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2CFF91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5">
    <w:name w:val="Grid Table 1 Light Accent 5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098" w:themeColor="accent5" w:themeTint="66" w:sz="4" w:space="0"/>
        <w:left w:val="single" w:color="FFF098" w:themeColor="accent5" w:themeTint="66" w:sz="4" w:space="0"/>
        <w:bottom w:val="single" w:color="FFF098" w:themeColor="accent5" w:themeTint="66" w:sz="4" w:space="0"/>
        <w:right w:val="single" w:color="FFF098" w:themeColor="accent5" w:themeTint="66" w:sz="4" w:space="0"/>
        <w:insideH w:val="single" w:color="FFF098" w:themeColor="accent5" w:themeTint="66" w:sz="4" w:space="0"/>
        <w:insideV w:val="single" w:color="FFF098" w:themeColor="accent5" w:themeTint="66" w:sz="4" w:space="0"/>
      </w:tblBorders>
    </w:tblPr>
    <w:tblStylePr w:type="firstRow">
      <w:rPr>
        <w:b/>
        <w:bCs/>
      </w:rPr>
      <w:tblPr/>
      <w:tcPr>
        <w:tcBorders>
          <w:bottom w:val="single" w:color="FFE965" w:themeColor="accent5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FFE965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6">
    <w:name w:val="Grid Table 1 Light Accent 6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DCE6B2" w:themeColor="accent6" w:themeTint="66" w:sz="4" w:space="0"/>
        <w:left w:val="single" w:color="DCE6B2" w:themeColor="accent6" w:themeTint="66" w:sz="4" w:space="0"/>
        <w:bottom w:val="single" w:color="DCE6B2" w:themeColor="accent6" w:themeTint="66" w:sz="4" w:space="0"/>
        <w:right w:val="single" w:color="DCE6B2" w:themeColor="accent6" w:themeTint="66" w:sz="4" w:space="0"/>
        <w:insideH w:val="single" w:color="DCE6B2" w:themeColor="accent6" w:themeTint="66" w:sz="4" w:space="0"/>
        <w:insideV w:val="single" w:color="DCE6B2" w:themeColor="accent6" w:themeTint="66" w:sz="4" w:space="0"/>
      </w:tblBorders>
    </w:tblPr>
    <w:tblStylePr w:type="firstRow">
      <w:rPr>
        <w:b/>
        <w:bCs/>
      </w:rPr>
      <w:tblPr/>
      <w:tcPr>
        <w:tcBorders>
          <w:bottom w:val="single" w:color="CBDA8B" w:themeColor="accent6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BDA8B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2">
    <w:name w:val="Grid Table 1 Light Accent 2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2B0AC" w:themeColor="accent2" w:themeTint="66" w:sz="4" w:space="0"/>
        <w:left w:val="single" w:color="F2B0AC" w:themeColor="accent2" w:themeTint="66" w:sz="4" w:space="0"/>
        <w:bottom w:val="single" w:color="F2B0AC" w:themeColor="accent2" w:themeTint="66" w:sz="4" w:space="0"/>
        <w:right w:val="single" w:color="F2B0AC" w:themeColor="accent2" w:themeTint="66" w:sz="4" w:space="0"/>
        <w:insideH w:val="single" w:color="F2B0AC" w:themeColor="accent2" w:themeTint="66" w:sz="4" w:space="0"/>
        <w:insideV w:val="single" w:color="F2B0AC" w:themeColor="accent2" w:themeTint="66" w:sz="4" w:space="0"/>
      </w:tblBorders>
    </w:tblPr>
    <w:tblStylePr w:type="firstRow">
      <w:rPr>
        <w:b/>
        <w:bCs/>
      </w:rPr>
      <w:tblPr/>
      <w:tcPr>
        <w:tcBorders>
          <w:bottom w:val="single" w:color="EC8983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EC8983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2">
    <w:name w:val="Grid Table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astertabel2-Accent1">
    <w:name w:val="Grid Table 2 Accent 1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2" w:space="0"/>
        <w:bottom w:val="single" w:color="FFAC59" w:themeColor="accent1" w:themeTint="99" w:sz="2" w:space="0"/>
        <w:insideH w:val="single" w:color="FFAC59" w:themeColor="accent1" w:themeTint="99" w:sz="2" w:space="0"/>
        <w:insideV w:val="single" w:color="FFAC59" w:themeColor="accent1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FFAC59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FFAC59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Rastertabel2-Accent2">
    <w:name w:val="Grid Table 2 Accent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2" w:space="0"/>
        <w:bottom w:val="single" w:color="EC8983" w:themeColor="accent2" w:themeTint="99" w:sz="2" w:space="0"/>
        <w:insideH w:val="single" w:color="EC8983" w:themeColor="accent2" w:themeTint="99" w:sz="2" w:space="0"/>
        <w:insideV w:val="single" w:color="EC8983" w:themeColor="accent2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EC8983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EC8983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Rastertabel2-Accent3">
    <w:name w:val="Grid Table 2 Accent 3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2" w:space="0"/>
        <w:bottom w:val="single" w:color="45B3FF" w:themeColor="accent3" w:themeTint="99" w:sz="2" w:space="0"/>
        <w:insideH w:val="single" w:color="45B3FF" w:themeColor="accent3" w:themeTint="99" w:sz="2" w:space="0"/>
        <w:insideV w:val="single" w:color="45B3FF" w:themeColor="accent3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45B3FF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45B3FF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Rastertabel2-Accent4">
    <w:name w:val="Grid Table 2 Accent 4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2" w:space="0"/>
        <w:bottom w:val="single" w:color="2CFF91" w:themeColor="accent4" w:themeTint="99" w:sz="2" w:space="0"/>
        <w:insideH w:val="single" w:color="2CFF91" w:themeColor="accent4" w:themeTint="99" w:sz="2" w:space="0"/>
        <w:insideV w:val="single" w:color="2CFF91" w:themeColor="accent4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2CFF91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2CFF91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Rastertabel2-Accent5">
    <w:name w:val="Grid Table 2 Accent 5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2" w:space="0"/>
        <w:bottom w:val="single" w:color="FFE965" w:themeColor="accent5" w:themeTint="99" w:sz="2" w:space="0"/>
        <w:insideH w:val="single" w:color="FFE965" w:themeColor="accent5" w:themeTint="99" w:sz="2" w:space="0"/>
        <w:insideV w:val="single" w:color="FFE965" w:themeColor="accent5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FFE965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FFE965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Rastertabel2-Accent6">
    <w:name w:val="Grid Table 2 Accent 6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2" w:space="0"/>
        <w:bottom w:val="single" w:color="CBDA8B" w:themeColor="accent6" w:themeTint="99" w:sz="2" w:space="0"/>
        <w:insideH w:val="single" w:color="CBDA8B" w:themeColor="accent6" w:themeTint="99" w:sz="2" w:space="0"/>
        <w:insideV w:val="single" w:color="CBDA8B" w:themeColor="accent6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CBDA8B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CBDA8B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Rastertabel3">
    <w:name w:val="Grid Table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color="666666" w:themeColor="text1" w:themeTint="99" w:sz="4" w:space="0"/>
        </w:tcBorders>
      </w:tcPr>
    </w:tblStylePr>
    <w:tblStylePr w:type="nwCell">
      <w:tblPr/>
      <w:tcPr>
        <w:tcBorders>
          <w:bottom w:val="single" w:color="666666" w:themeColor="text1" w:themeTint="99" w:sz="4" w:space="0"/>
        </w:tcBorders>
      </w:tcPr>
    </w:tblStylePr>
    <w:tblStylePr w:type="seCell">
      <w:tblPr/>
      <w:tcPr>
        <w:tcBorders>
          <w:top w:val="single" w:color="666666" w:themeColor="text1" w:themeTint="99" w:sz="4" w:space="0"/>
        </w:tcBorders>
      </w:tcPr>
    </w:tblStylePr>
    <w:tblStylePr w:type="swCell">
      <w:tblPr/>
      <w:tcPr>
        <w:tcBorders>
          <w:top w:val="single" w:color="666666" w:themeColor="text1" w:themeTint="99" w:sz="4" w:space="0"/>
        </w:tcBorders>
      </w:tcPr>
    </w:tblStylePr>
  </w:style>
  <w:style w:type="table" w:styleId="Rastertabel3-Accent1">
    <w:name w:val="Grid Table 3 Accent 1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  <w:insideV w:val="single" w:color="FFAC59" w:themeColor="accen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color="FFAC59" w:themeColor="accent1" w:themeTint="99" w:sz="4" w:space="0"/>
        </w:tcBorders>
      </w:tcPr>
    </w:tblStylePr>
    <w:tblStylePr w:type="nwCell">
      <w:tblPr/>
      <w:tcPr>
        <w:tcBorders>
          <w:bottom w:val="single" w:color="FFAC59" w:themeColor="accent1" w:themeTint="99" w:sz="4" w:space="0"/>
        </w:tcBorders>
      </w:tcPr>
    </w:tblStylePr>
    <w:tblStylePr w:type="seCell">
      <w:tblPr/>
      <w:tcPr>
        <w:tcBorders>
          <w:top w:val="single" w:color="FFAC59" w:themeColor="accent1" w:themeTint="99" w:sz="4" w:space="0"/>
        </w:tcBorders>
      </w:tcPr>
    </w:tblStylePr>
    <w:tblStylePr w:type="swCell">
      <w:tblPr/>
      <w:tcPr>
        <w:tcBorders>
          <w:top w:val="single" w:color="FFAC59" w:themeColor="accent1" w:themeTint="99" w:sz="4" w:space="0"/>
        </w:tcBorders>
      </w:tcPr>
    </w:tblStylePr>
  </w:style>
  <w:style w:type="table" w:styleId="Rastertabel3-Accent2">
    <w:name w:val="Grid Table 3 Accent 2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  <w:insideV w:val="single" w:color="EC8983" w:themeColor="accent2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color="EC8983" w:themeColor="accent2" w:themeTint="99" w:sz="4" w:space="0"/>
        </w:tcBorders>
      </w:tcPr>
    </w:tblStylePr>
    <w:tblStylePr w:type="nwCell">
      <w:tblPr/>
      <w:tcPr>
        <w:tcBorders>
          <w:bottom w:val="single" w:color="EC8983" w:themeColor="accent2" w:themeTint="99" w:sz="4" w:space="0"/>
        </w:tcBorders>
      </w:tcPr>
    </w:tblStylePr>
    <w:tblStylePr w:type="seCell">
      <w:tblPr/>
      <w:tcPr>
        <w:tcBorders>
          <w:top w:val="single" w:color="EC8983" w:themeColor="accent2" w:themeTint="99" w:sz="4" w:space="0"/>
        </w:tcBorders>
      </w:tcPr>
    </w:tblStylePr>
    <w:tblStylePr w:type="swCell">
      <w:tblPr/>
      <w:tcPr>
        <w:tcBorders>
          <w:top w:val="single" w:color="EC8983" w:themeColor="accent2" w:themeTint="99" w:sz="4" w:space="0"/>
        </w:tcBorders>
      </w:tcPr>
    </w:tblStylePr>
  </w:style>
  <w:style w:type="table" w:styleId="Rastertabel3-Accent3">
    <w:name w:val="Grid Table 3 Accent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  <w:insideV w:val="single" w:color="45B3FF" w:themeColor="accent3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color="45B3FF" w:themeColor="accent3" w:themeTint="99" w:sz="4" w:space="0"/>
        </w:tcBorders>
      </w:tcPr>
    </w:tblStylePr>
    <w:tblStylePr w:type="nwCell">
      <w:tblPr/>
      <w:tcPr>
        <w:tcBorders>
          <w:bottom w:val="single" w:color="45B3FF" w:themeColor="accent3" w:themeTint="99" w:sz="4" w:space="0"/>
        </w:tcBorders>
      </w:tcPr>
    </w:tblStylePr>
    <w:tblStylePr w:type="seCell">
      <w:tblPr/>
      <w:tcPr>
        <w:tcBorders>
          <w:top w:val="single" w:color="45B3FF" w:themeColor="accent3" w:themeTint="99" w:sz="4" w:space="0"/>
        </w:tcBorders>
      </w:tcPr>
    </w:tblStylePr>
    <w:tblStylePr w:type="swCell">
      <w:tblPr/>
      <w:tcPr>
        <w:tcBorders>
          <w:top w:val="single" w:color="45B3FF" w:themeColor="accent3" w:themeTint="99" w:sz="4" w:space="0"/>
        </w:tcBorders>
      </w:tcPr>
    </w:tblStylePr>
  </w:style>
  <w:style w:type="table" w:styleId="Rastertabel3-Accent4">
    <w:name w:val="Grid Table 3 Accent 4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  <w:insideV w:val="single" w:color="2CFF91" w:themeColor="accent4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color="2CFF91" w:themeColor="accent4" w:themeTint="99" w:sz="4" w:space="0"/>
        </w:tcBorders>
      </w:tcPr>
    </w:tblStylePr>
    <w:tblStylePr w:type="nwCell">
      <w:tblPr/>
      <w:tcPr>
        <w:tcBorders>
          <w:bottom w:val="single" w:color="2CFF91" w:themeColor="accent4" w:themeTint="99" w:sz="4" w:space="0"/>
        </w:tcBorders>
      </w:tcPr>
    </w:tblStylePr>
    <w:tblStylePr w:type="seCell">
      <w:tblPr/>
      <w:tcPr>
        <w:tcBorders>
          <w:top w:val="single" w:color="2CFF91" w:themeColor="accent4" w:themeTint="99" w:sz="4" w:space="0"/>
        </w:tcBorders>
      </w:tcPr>
    </w:tblStylePr>
    <w:tblStylePr w:type="swCell">
      <w:tblPr/>
      <w:tcPr>
        <w:tcBorders>
          <w:top w:val="single" w:color="2CFF91" w:themeColor="accent4" w:themeTint="99" w:sz="4" w:space="0"/>
        </w:tcBorders>
      </w:tcPr>
    </w:tblStylePr>
  </w:style>
  <w:style w:type="table" w:styleId="Rastertabel3-Accent5">
    <w:name w:val="Grid Table 3 Accent 5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  <w:insideV w:val="single" w:color="FFE965" w:themeColor="accent5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color="FFE965" w:themeColor="accent5" w:themeTint="99" w:sz="4" w:space="0"/>
        </w:tcBorders>
      </w:tcPr>
    </w:tblStylePr>
    <w:tblStylePr w:type="nwCell">
      <w:tblPr/>
      <w:tcPr>
        <w:tcBorders>
          <w:bottom w:val="single" w:color="FFE965" w:themeColor="accent5" w:themeTint="99" w:sz="4" w:space="0"/>
        </w:tcBorders>
      </w:tcPr>
    </w:tblStylePr>
    <w:tblStylePr w:type="seCell">
      <w:tblPr/>
      <w:tcPr>
        <w:tcBorders>
          <w:top w:val="single" w:color="FFE965" w:themeColor="accent5" w:themeTint="99" w:sz="4" w:space="0"/>
        </w:tcBorders>
      </w:tcPr>
    </w:tblStylePr>
    <w:tblStylePr w:type="swCell">
      <w:tblPr/>
      <w:tcPr>
        <w:tcBorders>
          <w:top w:val="single" w:color="FFE965" w:themeColor="accent5" w:themeTint="99" w:sz="4" w:space="0"/>
        </w:tcBorders>
      </w:tcPr>
    </w:tblStylePr>
  </w:style>
  <w:style w:type="table" w:styleId="Rastertabel3-Accent6">
    <w:name w:val="Grid Table 3 Accent 6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  <w:insideV w:val="single" w:color="CBDA8B" w:themeColor="accent6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color="CBDA8B" w:themeColor="accent6" w:themeTint="99" w:sz="4" w:space="0"/>
        </w:tcBorders>
      </w:tcPr>
    </w:tblStylePr>
    <w:tblStylePr w:type="nwCell">
      <w:tblPr/>
      <w:tcPr>
        <w:tcBorders>
          <w:bottom w:val="single" w:color="CBDA8B" w:themeColor="accent6" w:themeTint="99" w:sz="4" w:space="0"/>
        </w:tcBorders>
      </w:tcPr>
    </w:tblStylePr>
    <w:tblStylePr w:type="seCell">
      <w:tblPr/>
      <w:tcPr>
        <w:tcBorders>
          <w:top w:val="single" w:color="CBDA8B" w:themeColor="accent6" w:themeTint="99" w:sz="4" w:space="0"/>
        </w:tcBorders>
      </w:tcPr>
    </w:tblStylePr>
    <w:tblStylePr w:type="swCell">
      <w:tblPr/>
      <w:tcPr>
        <w:tcBorders>
          <w:top w:val="single" w:color="CBDA8B" w:themeColor="accent6" w:themeTint="99" w:sz="4" w:space="0"/>
        </w:tcBorders>
      </w:tcPr>
    </w:tblStylePr>
  </w:style>
  <w:style w:type="table" w:styleId="Rastertabel4">
    <w:name w:val="Grid Table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astertabel4-Accent1">
    <w:name w:val="Grid Table 4 Accent 1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  <w:insideV w:val="single" w:color="FFAC59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EA7600" w:themeColor="accent1" w:sz="4" w:space="0"/>
          <w:left w:val="single" w:color="EA7600" w:themeColor="accent1" w:sz="4" w:space="0"/>
          <w:bottom w:val="single" w:color="EA7600" w:themeColor="accent1" w:sz="4" w:space="0"/>
          <w:right w:val="single" w:color="EA7600" w:themeColor="accent1" w:sz="4" w:space="0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color="EA7600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Rastertabel4-Accent2">
    <w:name w:val="Grid Table 4 Accent 2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  <w:insideV w:val="single" w:color="EC8983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E03C31" w:themeColor="accent2" w:sz="4" w:space="0"/>
          <w:left w:val="single" w:color="E03C31" w:themeColor="accent2" w:sz="4" w:space="0"/>
          <w:bottom w:val="single" w:color="E03C31" w:themeColor="accent2" w:sz="4" w:space="0"/>
          <w:right w:val="single" w:color="E03C31" w:themeColor="accent2" w:sz="4" w:space="0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color="E03C31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Rastertabel4-Accent3">
    <w:name w:val="Grid Table 4 Accent 3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  <w:insideV w:val="single" w:color="45B3FF" w:themeColor="accent3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77C8" w:themeColor="accent3" w:sz="4" w:space="0"/>
          <w:left w:val="single" w:color="0077C8" w:themeColor="accent3" w:sz="4" w:space="0"/>
          <w:bottom w:val="single" w:color="0077C8" w:themeColor="accent3" w:sz="4" w:space="0"/>
          <w:right w:val="single" w:color="0077C8" w:themeColor="accent3" w:sz="4" w:space="0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color="0077C8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Rastertabel4-Accent4">
    <w:name w:val="Grid Table 4 Accent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  <w:insideV w:val="single" w:color="2CFF91" w:themeColor="accent4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9F4D" w:themeColor="accent4" w:sz="4" w:space="0"/>
          <w:left w:val="single" w:color="009F4D" w:themeColor="accent4" w:sz="4" w:space="0"/>
          <w:bottom w:val="single" w:color="009F4D" w:themeColor="accent4" w:sz="4" w:space="0"/>
          <w:right w:val="single" w:color="009F4D" w:themeColor="accent4" w:sz="4" w:space="0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color="009F4D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Rastertabel4-Accent5">
    <w:name w:val="Grid Table 4 Accent 5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  <w:insideV w:val="single" w:color="FFE965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FEDB00" w:themeColor="accent5" w:sz="4" w:space="0"/>
          <w:left w:val="single" w:color="FEDB00" w:themeColor="accent5" w:sz="4" w:space="0"/>
          <w:bottom w:val="single" w:color="FEDB00" w:themeColor="accent5" w:sz="4" w:space="0"/>
          <w:right w:val="single" w:color="FEDB00" w:themeColor="accent5" w:sz="4" w:space="0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color="FEDB00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Rastertabel4-Accent6">
    <w:name w:val="Grid Table 4 Accent 6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  <w:insideV w:val="single" w:color="CBDA8B" w:themeColor="accent6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A9C23F" w:themeColor="accent6" w:sz="4" w:space="0"/>
          <w:left w:val="single" w:color="A9C23F" w:themeColor="accent6" w:sz="4" w:space="0"/>
          <w:bottom w:val="single" w:color="A9C23F" w:themeColor="accent6" w:sz="4" w:space="0"/>
          <w:right w:val="single" w:color="A9C23F" w:themeColor="accent6" w:sz="4" w:space="0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color="A9C23F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Rastertabel5donker">
    <w:name w:val="Grid Table 5 Dark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Rastertabel5donker-Accent1">
    <w:name w:val="Grid Table 5 Dark Accent 1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FE3C7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A760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A7600" w:themeFill="accent1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C790" w:themeFill="accent1" w:themeFillTint="66"/>
      </w:tcPr>
    </w:tblStylePr>
  </w:style>
  <w:style w:type="table" w:styleId="Rastertabel5donker-Accent2">
    <w:name w:val="Grid Table 5 Dark Accent 2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D7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03C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03C31" w:themeFill="accent2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F2B0AC" w:themeFill="accent2" w:themeFillTint="66"/>
      </w:tcPr>
    </w:tblStylePr>
  </w:style>
  <w:style w:type="table" w:styleId="Rastertabel5donker-Accent3">
    <w:name w:val="Grid Table 5 Dark Accent 3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1E5FF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77C8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77C8" w:themeFill="accent3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83CCFF" w:themeFill="accent3" w:themeFillTint="66"/>
      </w:tcPr>
    </w:tblStylePr>
  </w:style>
  <w:style w:type="table" w:styleId="Rastertabel5donker-Accent4">
    <w:name w:val="Grid Table 5 Dark Accent 4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B8FFDA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9F4D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9F4D" w:themeFill="accent4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72FFB6" w:themeFill="accent4" w:themeFillTint="66"/>
      </w:tcPr>
    </w:tblStylePr>
  </w:style>
  <w:style w:type="table" w:styleId="Rastertabel5donker-Accent5">
    <w:name w:val="Grid Table 5 Dark Accent 5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FF7C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EDB00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FEDB00" w:themeFill="accent5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F098" w:themeFill="accent5" w:themeFillTint="66"/>
      </w:tcPr>
    </w:tblStylePr>
  </w:style>
  <w:style w:type="table" w:styleId="Rastertabel5donker-Accent6">
    <w:name w:val="Grid Table 5 Dark Accent 6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D8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A9C23F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A9C23F" w:themeFill="accent6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CE6B2" w:themeFill="accent6" w:themeFillTint="66"/>
      </w:tcPr>
    </w:tblStylePr>
  </w:style>
  <w:style w:type="table" w:styleId="Rastertabel6kleurrijk">
    <w:name w:val="Grid Table 6 Colorful"/>
    <w:basedOn w:val="Standaardtabe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astertabel6kleurrijk-Accent1">
    <w:name w:val="Grid Table 6 Colorful Accent 1"/>
    <w:basedOn w:val="Standaardtabe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  <w:insideV w:val="single" w:color="FFAC59" w:themeColor="accent1" w:themeTint="99" w:sz="4" w:space="0"/>
      </w:tblBorders>
    </w:tblPr>
    <w:tblStylePr w:type="firstRow">
      <w:rPr>
        <w:b/>
        <w:bCs/>
      </w:rPr>
      <w:tblPr/>
      <w:tcPr>
        <w:tcBorders>
          <w:bottom w:val="single" w:color="FFAC59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FFAC59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Rastertabel6kleurrijk-Accent2">
    <w:name w:val="Grid Table 6 Colorful Accent 2"/>
    <w:basedOn w:val="Standaardtabe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  <w:insideV w:val="single" w:color="EC8983" w:themeColor="accent2" w:themeTint="99" w:sz="4" w:space="0"/>
      </w:tblBorders>
    </w:tblPr>
    <w:tblStylePr w:type="firstRow">
      <w:rPr>
        <w:b/>
        <w:bCs/>
      </w:rPr>
      <w:tblPr/>
      <w:tcPr>
        <w:tcBorders>
          <w:bottom w:val="single" w:color="EC8983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EC8983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Rastertabel6kleurrijk-Accent3">
    <w:name w:val="Grid Table 6 Colorful Accent 3"/>
    <w:basedOn w:val="Standaardtabe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  <w:insideV w:val="single" w:color="45B3FF" w:themeColor="accent3" w:themeTint="99" w:sz="4" w:space="0"/>
      </w:tblBorders>
    </w:tblPr>
    <w:tblStylePr w:type="firstRow">
      <w:rPr>
        <w:b/>
        <w:bCs/>
      </w:rPr>
      <w:tblPr/>
      <w:tcPr>
        <w:tcBorders>
          <w:bottom w:val="single" w:color="45B3FF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45B3FF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Rastertabel6kleurrijk-Accent4">
    <w:name w:val="Grid Table 6 Colorful Accent 4"/>
    <w:basedOn w:val="Standaardtabe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  <w:insideV w:val="single" w:color="2CFF91" w:themeColor="accent4" w:themeTint="99" w:sz="4" w:space="0"/>
      </w:tblBorders>
    </w:tblPr>
    <w:tblStylePr w:type="firstRow">
      <w:rPr>
        <w:b/>
        <w:bCs/>
      </w:rPr>
      <w:tblPr/>
      <w:tcPr>
        <w:tcBorders>
          <w:bottom w:val="single" w:color="2CFF91" w:themeColor="accent4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2CFF91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Rastertabel6kleurrijk-Accent5">
    <w:name w:val="Grid Table 6 Colorful Accent 5"/>
    <w:basedOn w:val="Standaardtabe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  <w:insideV w:val="single" w:color="FFE965" w:themeColor="accent5" w:themeTint="99" w:sz="4" w:space="0"/>
      </w:tblBorders>
    </w:tblPr>
    <w:tblStylePr w:type="firstRow">
      <w:rPr>
        <w:b/>
        <w:bCs/>
      </w:rPr>
      <w:tblPr/>
      <w:tcPr>
        <w:tcBorders>
          <w:bottom w:val="single" w:color="FFE965" w:themeColor="accent5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FFE965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Rastertabel6kleurrijk-Accent6">
    <w:name w:val="Grid Table 6 Colorful Accent 6"/>
    <w:basedOn w:val="Standaardtabe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  <w:insideV w:val="single" w:color="CBDA8B" w:themeColor="accent6" w:themeTint="99" w:sz="4" w:space="0"/>
      </w:tblBorders>
    </w:tblPr>
    <w:tblStylePr w:type="firstRow">
      <w:rPr>
        <w:b/>
        <w:bCs/>
      </w:rPr>
      <w:tblPr/>
      <w:tcPr>
        <w:tcBorders>
          <w:bottom w:val="single" w:color="CBDA8B" w:themeColor="accent6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BDA8B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Rastertabel7kleurrijk">
    <w:name w:val="Grid Table 7 Colorful"/>
    <w:basedOn w:val="Standaardtabe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color="666666" w:themeColor="text1" w:themeTint="99" w:sz="4" w:space="0"/>
        </w:tcBorders>
      </w:tcPr>
    </w:tblStylePr>
    <w:tblStylePr w:type="nwCell">
      <w:tblPr/>
      <w:tcPr>
        <w:tcBorders>
          <w:bottom w:val="single" w:color="666666" w:themeColor="text1" w:themeTint="99" w:sz="4" w:space="0"/>
        </w:tcBorders>
      </w:tcPr>
    </w:tblStylePr>
    <w:tblStylePr w:type="seCell">
      <w:tblPr/>
      <w:tcPr>
        <w:tcBorders>
          <w:top w:val="single" w:color="666666" w:themeColor="text1" w:themeTint="99" w:sz="4" w:space="0"/>
        </w:tcBorders>
      </w:tcPr>
    </w:tblStylePr>
    <w:tblStylePr w:type="swCell">
      <w:tblPr/>
      <w:tcPr>
        <w:tcBorders>
          <w:top w:val="single" w:color="666666" w:themeColor="text1" w:themeTint="99" w:sz="4" w:space="0"/>
        </w:tcBorders>
      </w:tcPr>
    </w:tblStylePr>
  </w:style>
  <w:style w:type="table" w:styleId="Rastertabel7kleurrijk-Accent1">
    <w:name w:val="Grid Table 7 Colorful Accent 1"/>
    <w:basedOn w:val="Standaardtabe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  <w:insideV w:val="single" w:color="FFAC59" w:themeColor="accen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color="FFAC59" w:themeColor="accent1" w:themeTint="99" w:sz="4" w:space="0"/>
        </w:tcBorders>
      </w:tcPr>
    </w:tblStylePr>
    <w:tblStylePr w:type="nwCell">
      <w:tblPr/>
      <w:tcPr>
        <w:tcBorders>
          <w:bottom w:val="single" w:color="FFAC59" w:themeColor="accent1" w:themeTint="99" w:sz="4" w:space="0"/>
        </w:tcBorders>
      </w:tcPr>
    </w:tblStylePr>
    <w:tblStylePr w:type="seCell">
      <w:tblPr/>
      <w:tcPr>
        <w:tcBorders>
          <w:top w:val="single" w:color="FFAC59" w:themeColor="accent1" w:themeTint="99" w:sz="4" w:space="0"/>
        </w:tcBorders>
      </w:tcPr>
    </w:tblStylePr>
    <w:tblStylePr w:type="swCell">
      <w:tblPr/>
      <w:tcPr>
        <w:tcBorders>
          <w:top w:val="single" w:color="FFAC59" w:themeColor="accent1" w:themeTint="99" w:sz="4" w:space="0"/>
        </w:tcBorders>
      </w:tcPr>
    </w:tblStylePr>
  </w:style>
  <w:style w:type="table" w:styleId="Rastertabel7kleurrijk-Accent2">
    <w:name w:val="Grid Table 7 Colorful Accent 2"/>
    <w:basedOn w:val="Standaardtabe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  <w:insideV w:val="single" w:color="EC8983" w:themeColor="accent2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color="EC8983" w:themeColor="accent2" w:themeTint="99" w:sz="4" w:space="0"/>
        </w:tcBorders>
      </w:tcPr>
    </w:tblStylePr>
    <w:tblStylePr w:type="nwCell">
      <w:tblPr/>
      <w:tcPr>
        <w:tcBorders>
          <w:bottom w:val="single" w:color="EC8983" w:themeColor="accent2" w:themeTint="99" w:sz="4" w:space="0"/>
        </w:tcBorders>
      </w:tcPr>
    </w:tblStylePr>
    <w:tblStylePr w:type="seCell">
      <w:tblPr/>
      <w:tcPr>
        <w:tcBorders>
          <w:top w:val="single" w:color="EC8983" w:themeColor="accent2" w:themeTint="99" w:sz="4" w:space="0"/>
        </w:tcBorders>
      </w:tcPr>
    </w:tblStylePr>
    <w:tblStylePr w:type="swCell">
      <w:tblPr/>
      <w:tcPr>
        <w:tcBorders>
          <w:top w:val="single" w:color="EC8983" w:themeColor="accent2" w:themeTint="99" w:sz="4" w:space="0"/>
        </w:tcBorders>
      </w:tcPr>
    </w:tblStylePr>
  </w:style>
  <w:style w:type="table" w:styleId="Rastertabel7kleurrijk-Accent3">
    <w:name w:val="Grid Table 7 Colorful Accent 3"/>
    <w:basedOn w:val="Standaardtabe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  <w:insideV w:val="single" w:color="45B3FF" w:themeColor="accent3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color="45B3FF" w:themeColor="accent3" w:themeTint="99" w:sz="4" w:space="0"/>
        </w:tcBorders>
      </w:tcPr>
    </w:tblStylePr>
    <w:tblStylePr w:type="nwCell">
      <w:tblPr/>
      <w:tcPr>
        <w:tcBorders>
          <w:bottom w:val="single" w:color="45B3FF" w:themeColor="accent3" w:themeTint="99" w:sz="4" w:space="0"/>
        </w:tcBorders>
      </w:tcPr>
    </w:tblStylePr>
    <w:tblStylePr w:type="seCell">
      <w:tblPr/>
      <w:tcPr>
        <w:tcBorders>
          <w:top w:val="single" w:color="45B3FF" w:themeColor="accent3" w:themeTint="99" w:sz="4" w:space="0"/>
        </w:tcBorders>
      </w:tcPr>
    </w:tblStylePr>
    <w:tblStylePr w:type="swCell">
      <w:tblPr/>
      <w:tcPr>
        <w:tcBorders>
          <w:top w:val="single" w:color="45B3FF" w:themeColor="accent3" w:themeTint="99" w:sz="4" w:space="0"/>
        </w:tcBorders>
      </w:tcPr>
    </w:tblStylePr>
  </w:style>
  <w:style w:type="table" w:styleId="Rastertabel7kleurrijk-Accent4">
    <w:name w:val="Grid Table 7 Colorful Accent 4"/>
    <w:basedOn w:val="Standaardtabe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  <w:insideV w:val="single" w:color="2CFF91" w:themeColor="accent4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color="2CFF91" w:themeColor="accent4" w:themeTint="99" w:sz="4" w:space="0"/>
        </w:tcBorders>
      </w:tcPr>
    </w:tblStylePr>
    <w:tblStylePr w:type="nwCell">
      <w:tblPr/>
      <w:tcPr>
        <w:tcBorders>
          <w:bottom w:val="single" w:color="2CFF91" w:themeColor="accent4" w:themeTint="99" w:sz="4" w:space="0"/>
        </w:tcBorders>
      </w:tcPr>
    </w:tblStylePr>
    <w:tblStylePr w:type="seCell">
      <w:tblPr/>
      <w:tcPr>
        <w:tcBorders>
          <w:top w:val="single" w:color="2CFF91" w:themeColor="accent4" w:themeTint="99" w:sz="4" w:space="0"/>
        </w:tcBorders>
      </w:tcPr>
    </w:tblStylePr>
    <w:tblStylePr w:type="swCell">
      <w:tblPr/>
      <w:tcPr>
        <w:tcBorders>
          <w:top w:val="single" w:color="2CFF91" w:themeColor="accent4" w:themeTint="99" w:sz="4" w:space="0"/>
        </w:tcBorders>
      </w:tcPr>
    </w:tblStylePr>
  </w:style>
  <w:style w:type="table" w:styleId="Rastertabel7kleurrijk-Accent5">
    <w:name w:val="Grid Table 7 Colorful Accent 5"/>
    <w:basedOn w:val="Standaardtabe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  <w:insideV w:val="single" w:color="FFE965" w:themeColor="accent5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color="FFE965" w:themeColor="accent5" w:themeTint="99" w:sz="4" w:space="0"/>
        </w:tcBorders>
      </w:tcPr>
    </w:tblStylePr>
    <w:tblStylePr w:type="nwCell">
      <w:tblPr/>
      <w:tcPr>
        <w:tcBorders>
          <w:bottom w:val="single" w:color="FFE965" w:themeColor="accent5" w:themeTint="99" w:sz="4" w:space="0"/>
        </w:tcBorders>
      </w:tcPr>
    </w:tblStylePr>
    <w:tblStylePr w:type="seCell">
      <w:tblPr/>
      <w:tcPr>
        <w:tcBorders>
          <w:top w:val="single" w:color="FFE965" w:themeColor="accent5" w:themeTint="99" w:sz="4" w:space="0"/>
        </w:tcBorders>
      </w:tcPr>
    </w:tblStylePr>
    <w:tblStylePr w:type="swCell">
      <w:tblPr/>
      <w:tcPr>
        <w:tcBorders>
          <w:top w:val="single" w:color="FFE965" w:themeColor="accent5" w:themeTint="99" w:sz="4" w:space="0"/>
        </w:tcBorders>
      </w:tcPr>
    </w:tblStylePr>
  </w:style>
  <w:style w:type="table" w:styleId="Rastertabel7kleurrijk-Accent6">
    <w:name w:val="Grid Table 7 Colorful Accent 6"/>
    <w:basedOn w:val="Standaardtabe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  <w:insideV w:val="single" w:color="CBDA8B" w:themeColor="accent6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color="CBDA8B" w:themeColor="accent6" w:themeTint="99" w:sz="4" w:space="0"/>
        </w:tcBorders>
      </w:tcPr>
    </w:tblStylePr>
    <w:tblStylePr w:type="nwCell">
      <w:tblPr/>
      <w:tcPr>
        <w:tcBorders>
          <w:bottom w:val="single" w:color="CBDA8B" w:themeColor="accent6" w:themeTint="99" w:sz="4" w:space="0"/>
        </w:tcBorders>
      </w:tcPr>
    </w:tblStylePr>
    <w:tblStylePr w:type="seCell">
      <w:tblPr/>
      <w:tcPr>
        <w:tcBorders>
          <w:top w:val="single" w:color="CBDA8B" w:themeColor="accent6" w:themeTint="99" w:sz="4" w:space="0"/>
        </w:tcBorders>
      </w:tcPr>
    </w:tblStylePr>
    <w:tblStylePr w:type="swCell">
      <w:tblPr/>
      <w:tcPr>
        <w:tcBorders>
          <w:top w:val="single" w:color="CBDA8B" w:themeColor="accent6" w:themeTint="99" w:sz="4" w:space="0"/>
        </w:tcBorders>
      </w:tcPr>
    </w:tblStylePr>
  </w:style>
  <w:style w:type="table" w:styleId="Rastertabel1licht">
    <w:name w:val="Grid Table 1 Light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rasterlicht">
    <w:name w:val="Grid Table Light"/>
    <w:basedOn w:val="Standaardtabel"/>
    <w:uiPriority w:val="40"/>
    <w:semiHidden/>
    <w:rsid w:val="00C85FA2"/>
    <w:pPr>
      <w:spacing w:line="240" w:lineRule="auto"/>
    </w:p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paragraph" w:styleId="LicentietekstSURF" w:customStyle="1">
    <w:name w:val="Licentietekst SURF"/>
    <w:basedOn w:val="ZsysbasisSURF"/>
    <w:uiPriority w:val="4"/>
    <w:rsid w:val="00031B2D"/>
    <w:pPr>
      <w:spacing w:line="260" w:lineRule="exact"/>
    </w:pPr>
    <w:rPr>
      <w:noProof/>
      <w:sz w:val="19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A7569A"/>
    <w:rPr>
      <w:color w:val="605E5C"/>
      <w:shd w:val="clear" w:color="auto" w:fill="E1DFDD"/>
    </w:rPr>
  </w:style>
  <w:style w:type="table" w:styleId="TableNormal1" w:customStyle="1">
    <w:name w:val="Table Normal1"/>
    <w:uiPriority w:val="2"/>
    <w:semiHidden/>
    <w:unhideWhenUsed/>
    <w:qFormat/>
    <w:rsid w:val="00CB2517"/>
    <w:pPr>
      <w:widowControl w:val="0"/>
      <w:autoSpaceDE w:val="0"/>
      <w:autoSpaceDN w:val="0"/>
      <w:spacing w:after="0" w:line="240" w:lineRule="auto"/>
    </w:pPr>
    <w:rPr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ableParagraph" w:customStyle="1">
    <w:name w:val="Table Paragraph"/>
    <w:basedOn w:val="Standaard"/>
    <w:uiPriority w:val="1"/>
    <w:qFormat/>
    <w:rsid w:val="00CB2517"/>
  </w:style>
  <w:style w:type="paragraph" w:styleId="Intro" w:customStyle="1">
    <w:name w:val="Intro"/>
    <w:basedOn w:val="Standaard"/>
    <w:qFormat/>
    <w:rsid w:val="00DC2080"/>
    <w:pPr>
      <w:framePr w:hSpace="180" w:wrap="around" w:hAnchor="margin" w:vAnchor="text" w:y="479"/>
    </w:pPr>
    <w:rPr>
      <w:rFonts w:ascii="COOPER LIGHT BT" w:hAnsi="COOPER LIGHT BT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571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footer" Target="footer1.xml" Id="rId13" /><Relationship Type="http://schemas.openxmlformats.org/officeDocument/2006/relationships/glossaryDocument" Target="glossary/document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4.jpg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image" Target="media/image7.jpg" Id="rId16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1.xml" Id="rId15" /><Relationship Type="http://schemas.openxmlformats.org/officeDocument/2006/relationships/footnotes" Target="footnotes.xml" Id="rId10" /><Relationship Type="http://schemas.openxmlformats.org/officeDocument/2006/relationships/theme" Target="theme/theme1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footer" Target="footer2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9C5AB76252D4446B5B53F97F86318B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D809C5-36D4-434F-AAE4-B5E588272A3E}"/>
      </w:docPartPr>
      <w:docPartBody>
        <w:p w:rsidR="009B4D0A" w:rsidP="00D771B9" w:rsidRDefault="00D771B9">
          <w:pPr>
            <w:pStyle w:val="39C5AB76252D4446B5B53F97F86318B2"/>
          </w:pPr>
          <w:r>
            <w:rPr>
              <w:rFonts w:asciiTheme="majorHAnsi" w:hAnsiTheme="majorHAnsi"/>
              <w:color w:val="E8E8E8" w:themeColor="background2"/>
              <w:sz w:val="78"/>
              <w:szCs w:val="78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neral Sans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neral Sans Semibold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COOPER LIGHT BT">
    <w:altName w:val="Cooper Black"/>
    <w:charset w:val="00"/>
    <w:family w:val="roman"/>
    <w:pitch w:val="variable"/>
    <w:sig w:usb0="00000003" w:usb1="00000000" w:usb2="00000000" w:usb3="00000000" w:csb0="00000001" w:csb1="00000000"/>
  </w:font>
  <w:font w:name="Cooper light">
    <w:altName w:val="Cooper Black"/>
    <w:panose1 w:val="00000000000000000000"/>
    <w:charset w:val="00"/>
    <w:family w:val="roman"/>
    <w:notTrueType/>
    <w:pitch w:val="default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71B9"/>
    <w:rsid w:val="00012A61"/>
    <w:rsid w:val="000A2310"/>
    <w:rsid w:val="002E6921"/>
    <w:rsid w:val="00327B4F"/>
    <w:rsid w:val="003653D9"/>
    <w:rsid w:val="003C4A1E"/>
    <w:rsid w:val="00467F9D"/>
    <w:rsid w:val="0047304F"/>
    <w:rsid w:val="006028A6"/>
    <w:rsid w:val="00670C3E"/>
    <w:rsid w:val="006E689E"/>
    <w:rsid w:val="008779A8"/>
    <w:rsid w:val="0088514E"/>
    <w:rsid w:val="0097724F"/>
    <w:rsid w:val="009B4D0A"/>
    <w:rsid w:val="00A43F84"/>
    <w:rsid w:val="00A61919"/>
    <w:rsid w:val="00AC2322"/>
    <w:rsid w:val="00B278C6"/>
    <w:rsid w:val="00B63750"/>
    <w:rsid w:val="00B65A00"/>
    <w:rsid w:val="00C01218"/>
    <w:rsid w:val="00D771B9"/>
    <w:rsid w:val="00ED4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39C5AB76252D4446B5B53F97F86318B2">
    <w:name w:val="39C5AB76252D4446B5B53F97F86318B2"/>
    <w:rsid w:val="00D771B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hema">
  <a:themeElements>
    <a:clrScheme name="Kleuren SURF Rapport">
      <a:dk1>
        <a:sysClr val="windowText" lastClr="000000"/>
      </a:dk1>
      <a:lt1>
        <a:sysClr val="window" lastClr="FFFFFF"/>
      </a:lt1>
      <a:dk2>
        <a:srgbClr val="000000"/>
      </a:dk2>
      <a:lt2>
        <a:srgbClr val="772583"/>
      </a:lt2>
      <a:accent1>
        <a:srgbClr val="EA7600"/>
      </a:accent1>
      <a:accent2>
        <a:srgbClr val="E03C31"/>
      </a:accent2>
      <a:accent3>
        <a:srgbClr val="0077C8"/>
      </a:accent3>
      <a:accent4>
        <a:srgbClr val="009F4D"/>
      </a:accent4>
      <a:accent5>
        <a:srgbClr val="FEDB00"/>
      </a:accent5>
      <a:accent6>
        <a:srgbClr val="A9C23F"/>
      </a:accent6>
      <a:hlink>
        <a:srgbClr val="0077C8"/>
      </a:hlink>
      <a:folHlink>
        <a:srgbClr val="009F4D"/>
      </a:folHlink>
    </a:clrScheme>
    <a:fontScheme name="Lettertypen SURF">
      <a:majorFont>
        <a:latin typeface="Calibri"/>
        <a:ea typeface=""/>
        <a:cs typeface="Times New Roman"/>
      </a:majorFont>
      <a:minorFont>
        <a:latin typeface="Calibri"/>
        <a:ea typeface=""/>
        <a:cs typeface="Times New Roma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aca735f-45b0-4987-a415-60057608088f">
      <Terms xmlns="http://schemas.microsoft.com/office/infopath/2007/PartnerControls"/>
    </lcf76f155ced4ddcb4097134ff3c332f>
    <TaxCatchAll xmlns="79953b17-17d0-4057-ba3d-4eadb565cf6a" xsi:nil="true"/>
  </documentManagement>
</p:properties>
</file>

<file path=customXml/item2.xml><?xml version="1.0" encoding="utf-8"?>
<ju xmlns="http://www.joulesunlimited.com/ccmappings">
  <Titel/>
  <Ondertitel/>
</ju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EA022A23CF3749AED9223D49B56A9E" ma:contentTypeVersion="11" ma:contentTypeDescription="Create a new document." ma:contentTypeScope="" ma:versionID="d717be6a963a389c83893e4b545b26c8">
  <xsd:schema xmlns:xsd="http://www.w3.org/2001/XMLSchema" xmlns:xs="http://www.w3.org/2001/XMLSchema" xmlns:p="http://schemas.microsoft.com/office/2006/metadata/properties" xmlns:ns2="2aca735f-45b0-4987-a415-60057608088f" xmlns:ns3="79953b17-17d0-4057-ba3d-4eadb565cf6a" targetNamespace="http://schemas.microsoft.com/office/2006/metadata/properties" ma:root="true" ma:fieldsID="740f1fe5b4fa4dcaf7849837a384ffb8" ns2:_="" ns3:_="">
    <xsd:import namespace="2aca735f-45b0-4987-a415-60057608088f"/>
    <xsd:import namespace="79953b17-17d0-4057-ba3d-4eadb565cf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ca735f-45b0-4987-a415-6005760808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c6f371a7-af1e-4863-b830-9db92276c5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953b17-17d0-4057-ba3d-4eadb565cf6a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d0b3a56-af81-4140-8a8b-5677fde0d22d}" ma:internalName="TaxCatchAll" ma:showField="CatchAllData" ma:web="79953b17-17d0-4057-ba3d-4eadb565cf6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365B1C-7BA9-4400-9339-177F79400412}">
  <ds:schemaRefs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http://www.w3.org/XML/1998/namespace"/>
    <ds:schemaRef ds:uri="http://schemas.microsoft.com/office/2006/documentManagement/types"/>
    <ds:schemaRef ds:uri="http://purl.org/dc/elements/1.1/"/>
    <ds:schemaRef ds:uri="2aca735f-45b0-4987-a415-60057608088f"/>
    <ds:schemaRef ds:uri="79953b17-17d0-4057-ba3d-4eadb565cf6a"/>
    <ds:schemaRef ds:uri="http://purl.org/dc/dcmitype/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9E5BEB2E-B072-475D-AECE-C9134362F88B}">
  <ds:schemaRefs>
    <ds:schemaRef ds:uri="http://www.joulesunlimited.com/ccmappings"/>
  </ds:schemaRefs>
</ds:datastoreItem>
</file>

<file path=customXml/itemProps3.xml><?xml version="1.0" encoding="utf-8"?>
<ds:datastoreItem xmlns:ds="http://schemas.openxmlformats.org/officeDocument/2006/customXml" ds:itemID="{4F1B6933-6F8E-4825-A6C6-F779906343E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24A9B53-E827-41CA-8A19-AAFA4700D3FC}"/>
</file>

<file path=customXml/itemProps5.xml><?xml version="1.0" encoding="utf-8"?>
<ds:datastoreItem xmlns:ds="http://schemas.openxmlformats.org/officeDocument/2006/customXml" ds:itemID="{0ED16408-16C0-4CC1-AF66-98F706476159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Workshop Activiteitenbeschrijving Examenketen</dc:title>
  <dc:subject/>
  <dc:creator>Microsoft Office User</dc:creator>
  <cp:keywords/>
  <dc:description/>
  <cp:lastModifiedBy>Rosalie Imang-Deen</cp:lastModifiedBy>
  <cp:revision>31</cp:revision>
  <cp:lastPrinted>2026-03-10T16:00:00Z</cp:lastPrinted>
  <dcterms:created xsi:type="dcterms:W3CDTF">2026-03-10T15:05:00Z</dcterms:created>
  <dcterms:modified xsi:type="dcterms:W3CDTF">2026-05-22T07:54:25Z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0x010100A3EA022A23CF3749AED9223D49B56A9E</vt:lpwstr>
  </property>
  <property fmtid="{D5CDD505-2E9C-101B-9397-08002B2CF9AE}" pid="3" name="MediaServiceImageTags">
    <vt:lpwstr/>
  </property>
</Properties>
</file>